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9A4FE" w14:textId="77777777" w:rsidR="00B72A50" w:rsidRPr="00D02484" w:rsidRDefault="00B72A50" w:rsidP="00B72A50">
      <w:pPr>
        <w:pStyle w:val="KonuB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484">
        <w:rPr>
          <w:rFonts w:ascii="Times New Roman" w:hAnsi="Times New Roman" w:cs="Times New Roman"/>
          <w:b/>
          <w:bCs/>
          <w:sz w:val="28"/>
          <w:szCs w:val="28"/>
        </w:rPr>
        <w:t xml:space="preserve">2024-2025 Eğitim Öğretim Yılı </w:t>
      </w:r>
    </w:p>
    <w:p w14:paraId="32FB9172" w14:textId="77777777" w:rsidR="00B72A50" w:rsidRPr="00D02484" w:rsidRDefault="00B72A50" w:rsidP="00B72A50">
      <w:pPr>
        <w:pStyle w:val="KonuB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484">
        <w:rPr>
          <w:rFonts w:ascii="Times New Roman" w:hAnsi="Times New Roman" w:cs="Times New Roman"/>
          <w:b/>
          <w:bCs/>
          <w:sz w:val="28"/>
          <w:szCs w:val="28"/>
        </w:rPr>
        <w:t xml:space="preserve">Orhaneli Fevzipaşa İlkokulu </w:t>
      </w:r>
    </w:p>
    <w:p w14:paraId="78078EEA" w14:textId="77777777" w:rsidR="00B72A50" w:rsidRPr="00D02484" w:rsidRDefault="00B72A50" w:rsidP="00B72A50">
      <w:pPr>
        <w:pStyle w:val="KonuB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484">
        <w:rPr>
          <w:rFonts w:ascii="Times New Roman" w:hAnsi="Times New Roman" w:cs="Times New Roman"/>
          <w:b/>
          <w:bCs/>
          <w:sz w:val="28"/>
          <w:szCs w:val="28"/>
        </w:rPr>
        <w:t>3-A Sınıfı</w:t>
      </w:r>
    </w:p>
    <w:p w14:paraId="5502924E" w14:textId="2E986912" w:rsidR="00B72A50" w:rsidRPr="00D02484" w:rsidRDefault="00B72A50" w:rsidP="00B72A50">
      <w:pPr>
        <w:pStyle w:val="KonuB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484">
        <w:rPr>
          <w:rFonts w:ascii="Times New Roman" w:hAnsi="Times New Roman" w:cs="Times New Roman"/>
          <w:b/>
          <w:bCs/>
          <w:sz w:val="28"/>
          <w:szCs w:val="28"/>
        </w:rPr>
        <w:t>Rehberlik Dersi</w:t>
      </w:r>
    </w:p>
    <w:p w14:paraId="5EB3985F" w14:textId="77777777" w:rsidR="00B72A50" w:rsidRPr="00D02484" w:rsidRDefault="00B72A50" w:rsidP="00B72A50">
      <w:pPr>
        <w:pStyle w:val="KonuB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484">
        <w:rPr>
          <w:rFonts w:ascii="Times New Roman" w:hAnsi="Times New Roman" w:cs="Times New Roman"/>
          <w:b/>
          <w:bCs/>
          <w:sz w:val="28"/>
          <w:szCs w:val="28"/>
        </w:rPr>
        <w:t>Yıl Sonu</w:t>
      </w:r>
    </w:p>
    <w:p w14:paraId="2CBF15B1" w14:textId="39B001BD" w:rsidR="00B72A50" w:rsidRPr="00D02484" w:rsidRDefault="00B72A50" w:rsidP="00B72A50">
      <w:pPr>
        <w:pStyle w:val="KonuB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484">
        <w:rPr>
          <w:rFonts w:ascii="Times New Roman" w:hAnsi="Times New Roman" w:cs="Times New Roman"/>
          <w:b/>
          <w:bCs/>
          <w:sz w:val="28"/>
          <w:szCs w:val="28"/>
        </w:rPr>
        <w:t>Aylık Faaliyet Raporları</w:t>
      </w:r>
    </w:p>
    <w:p w14:paraId="3B1D0A73" w14:textId="1811A898" w:rsidR="00B72A50" w:rsidRPr="00B72A50" w:rsidRDefault="00B72A50" w:rsidP="00B72A50">
      <w:pPr>
        <w:pStyle w:val="Balk2"/>
        <w:jc w:val="center"/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</w:pPr>
      <w:r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ŞUBAT AYI AYLIK FAALİYET RAPORU</w:t>
      </w:r>
    </w:p>
    <w:p w14:paraId="1A8D23E3" w14:textId="62F5D735" w:rsidR="008334EA" w:rsidRPr="00B72A50" w:rsidRDefault="00000000">
      <w:pPr>
        <w:pStyle w:val="Balk2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 xml:space="preserve"> 1. HAFTA – 5 Şubat 2025</w:t>
      </w:r>
    </w:p>
    <w:p w14:paraId="33A6687F" w14:textId="77777777" w:rsidR="008334EA" w:rsidRPr="00B72A50" w:rsidRDefault="00000000">
      <w:pPr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Kazanım: Arkadaşlık ilişkilerinde yaşadığı sorunları yapıcı yollarla çözer.</w:t>
      </w:r>
    </w:p>
    <w:p w14:paraId="1203B059" w14:textId="77777777" w:rsidR="008334EA" w:rsidRPr="00B72A50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Etkinlikler</w:t>
      </w:r>
    </w:p>
    <w:p w14:paraId="32910280" w14:textId="77777777" w:rsidR="008334EA" w:rsidRPr="00B72A50" w:rsidRDefault="0000000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“Cümleden Öyküye” adlı etkinlik yapıldı.</w:t>
      </w:r>
    </w:p>
    <w:p w14:paraId="0019BCE0" w14:textId="77777777" w:rsidR="008334EA" w:rsidRPr="00B72A50" w:rsidRDefault="0000000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Grup çalışmaları sırasında öğrenciler, fikir ayrılıklarını yapıcı şekilde çözmeye teşvik edildi.</w:t>
      </w:r>
    </w:p>
    <w:p w14:paraId="766F7EB7" w14:textId="77777777" w:rsidR="008334EA" w:rsidRPr="00B72A50" w:rsidRDefault="0000000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Öğrencilerin aktif katılımı sağlandı, drama yoluyla empati becerileri desteklendi.</w:t>
      </w:r>
    </w:p>
    <w:p w14:paraId="2E5D2C2B" w14:textId="4DAF8E60" w:rsidR="008334EA" w:rsidRPr="00B72A50" w:rsidRDefault="00000000">
      <w:pPr>
        <w:pStyle w:val="Balk2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 xml:space="preserve"> 2. HAFTA – 12 Şubat 2025</w:t>
      </w:r>
    </w:p>
    <w:p w14:paraId="47742E49" w14:textId="77777777" w:rsidR="008334EA" w:rsidRPr="00B72A50" w:rsidRDefault="00000000">
      <w:pPr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Kazanım: Durum ve olayların bireylerin duygularına etkisini fark eder.</w:t>
      </w:r>
    </w:p>
    <w:p w14:paraId="4F2076FE" w14:textId="77777777" w:rsidR="008334EA" w:rsidRPr="00B72A50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Etkinlikler</w:t>
      </w:r>
    </w:p>
    <w:p w14:paraId="2B81CB43" w14:textId="77777777" w:rsidR="008334EA" w:rsidRPr="00B72A50" w:rsidRDefault="0000000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“Kelimelerle Öykü Oluşturma” etkinliği yapıldı.</w:t>
      </w:r>
    </w:p>
    <w:p w14:paraId="2D5F8CC7" w14:textId="77777777" w:rsidR="008334EA" w:rsidRPr="00B72A50" w:rsidRDefault="0000000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Öğrenciler olaylara farklı duygusal tepkiler vermeleri için yönlendirildi.</w:t>
      </w:r>
    </w:p>
    <w:p w14:paraId="45A8740D" w14:textId="77777777" w:rsidR="008334EA" w:rsidRPr="00B72A50" w:rsidRDefault="0000000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Oyunlar ve canlandırmalarla duygusal farkındalık geliştirildi.</w:t>
      </w:r>
    </w:p>
    <w:p w14:paraId="6A78F4AE" w14:textId="39AA19E1" w:rsidR="008334EA" w:rsidRPr="00B72A50" w:rsidRDefault="00000000">
      <w:pPr>
        <w:pStyle w:val="Balk2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 xml:space="preserve"> 3. HAFTA – 19 Şubat 2025</w:t>
      </w:r>
    </w:p>
    <w:p w14:paraId="3D4FAEDF" w14:textId="77777777" w:rsidR="008334EA" w:rsidRPr="00B72A50" w:rsidRDefault="00000000">
      <w:pPr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Kazanım: Duygularını uygun biçimde ifade eder.</w:t>
      </w:r>
    </w:p>
    <w:p w14:paraId="34F47DEC" w14:textId="77777777" w:rsidR="008334EA" w:rsidRPr="00B72A50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Etkinlikler</w:t>
      </w:r>
    </w:p>
    <w:p w14:paraId="228FA991" w14:textId="77777777" w:rsidR="008334EA" w:rsidRPr="00B72A50" w:rsidRDefault="0000000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“Röportaj” konulu doğaçlama drama çalışması yapıldı.</w:t>
      </w:r>
    </w:p>
    <w:p w14:paraId="7C68E98D" w14:textId="77777777" w:rsidR="008334EA" w:rsidRPr="00B72A50" w:rsidRDefault="0000000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Öğrenciler, duygu ve düşüncelerini sözlü olarak ifade etmeye teşvik edildi.</w:t>
      </w:r>
    </w:p>
    <w:p w14:paraId="015CCEE2" w14:textId="2E8183CD" w:rsidR="008334EA" w:rsidRPr="00B72A50" w:rsidRDefault="00000000" w:rsidP="00B72A5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İfade güçlüğü çeken öğrencilere bireysel destek sağlandı. 4. HAFTA – 26 Şubat 2025</w:t>
      </w:r>
    </w:p>
    <w:p w14:paraId="60795FDC" w14:textId="77777777" w:rsidR="008334EA" w:rsidRPr="00B72A50" w:rsidRDefault="00000000">
      <w:pPr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Kazanım: Akademik çalışmalarda geliştirilmesi gereken yönlerini fark eder.</w:t>
      </w:r>
    </w:p>
    <w:p w14:paraId="2B5F57C3" w14:textId="77777777" w:rsidR="008334EA" w:rsidRPr="00B72A50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Etkinlikler</w:t>
      </w:r>
    </w:p>
    <w:p w14:paraId="03B694CF" w14:textId="77777777" w:rsidR="008334EA" w:rsidRPr="00B72A50" w:rsidRDefault="0000000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“Suçlu Kim” adlı eğitsel oyun oynandı.</w:t>
      </w:r>
    </w:p>
    <w:p w14:paraId="0E7768D3" w14:textId="77777777" w:rsidR="008334EA" w:rsidRPr="00B72A50" w:rsidRDefault="0000000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Gözlem ve dikkat becerilerinin geliştirilmesine yönelik etkinlikler yapıldı.</w:t>
      </w:r>
    </w:p>
    <w:p w14:paraId="15FD0CCB" w14:textId="77777777" w:rsidR="008334EA" w:rsidRPr="00B72A50" w:rsidRDefault="0000000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Öğrencilere öz değerlendirme fırsatları sunuldu.</w:t>
      </w:r>
    </w:p>
    <w:p w14:paraId="0166F1E8" w14:textId="77777777" w:rsidR="00B72A50" w:rsidRPr="00B72A50" w:rsidRDefault="00B72A50" w:rsidP="00B72A50">
      <w:pPr>
        <w:pStyle w:val="ListeMaddemi"/>
        <w:numPr>
          <w:ilvl w:val="0"/>
          <w:numId w:val="0"/>
        </w:numPr>
        <w:ind w:left="360"/>
        <w:rPr>
          <w:rFonts w:ascii="Times New Roman" w:hAnsi="Times New Roman" w:cs="Times New Roman"/>
          <w:sz w:val="24"/>
          <w:szCs w:val="24"/>
        </w:rPr>
      </w:pPr>
    </w:p>
    <w:p w14:paraId="1DDF9790" w14:textId="22068EE7" w:rsidR="00B72A50" w:rsidRPr="00B72A50" w:rsidRDefault="00B72A50" w:rsidP="00B72A50">
      <w:pPr>
        <w:pStyle w:val="KonuBal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u w:val="single"/>
        </w:rPr>
      </w:pPr>
      <w:r w:rsidRPr="00B72A50"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u w:val="single"/>
        </w:rPr>
        <w:lastRenderedPageBreak/>
        <w:t>MART AYI FAALİYET RAPO</w:t>
      </w:r>
      <w:r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u w:val="single"/>
        </w:rPr>
        <w:t>RU</w:t>
      </w:r>
    </w:p>
    <w:p w14:paraId="4007F0BC" w14:textId="73BEFFEE" w:rsidR="00B72A50" w:rsidRPr="00B72A50" w:rsidRDefault="00B72A50" w:rsidP="00B72A50">
      <w:pPr>
        <w:pStyle w:val="Balk2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 xml:space="preserve"> 1. HAFTA – 5 Mart 2025</w:t>
      </w:r>
    </w:p>
    <w:p w14:paraId="0BAB38FD" w14:textId="77777777" w:rsidR="00B72A50" w:rsidRPr="00B72A50" w:rsidRDefault="00B72A50" w:rsidP="00B72A50">
      <w:pPr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Kazanım: Akademik çalışmalarında ihtiyaç duyduğunda yardım arar.</w:t>
      </w:r>
    </w:p>
    <w:p w14:paraId="42B5E979" w14:textId="77777777" w:rsidR="00B72A50" w:rsidRPr="00B72A50" w:rsidRDefault="00B72A50" w:rsidP="00B72A5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Etkinlikler</w:t>
      </w:r>
    </w:p>
    <w:p w14:paraId="57CA9D33" w14:textId="77777777" w:rsidR="00B72A50" w:rsidRPr="00B72A50" w:rsidRDefault="00B72A50" w:rsidP="00B72A5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“Tilki Tilki Saatin Kaç” oyunu oynandı.</w:t>
      </w:r>
    </w:p>
    <w:p w14:paraId="12FD89FE" w14:textId="77777777" w:rsidR="00B72A50" w:rsidRPr="00B72A50" w:rsidRDefault="00B72A50" w:rsidP="00B72A5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Gruplar arası yardımlaşma ve destek davranışları gözlemlendi.</w:t>
      </w:r>
    </w:p>
    <w:p w14:paraId="23A38E4C" w14:textId="77777777" w:rsidR="00B72A50" w:rsidRPr="00B72A50" w:rsidRDefault="00B72A50" w:rsidP="00B72A5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Öğrenciler ihtiyaç anında arkadaşlarından ve öğretmenden yardım istemeye yönlendirildi.</w:t>
      </w:r>
    </w:p>
    <w:p w14:paraId="5496B5DA" w14:textId="42488910" w:rsidR="00B72A50" w:rsidRPr="00B72A50" w:rsidRDefault="00B72A50" w:rsidP="00B72A50">
      <w:pPr>
        <w:pStyle w:val="Balk2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 xml:space="preserve"> 2. HAFTA – 12 Mart 2025</w:t>
      </w:r>
    </w:p>
    <w:p w14:paraId="34CB4789" w14:textId="77777777" w:rsidR="00B72A50" w:rsidRPr="00B72A50" w:rsidRDefault="00B72A50" w:rsidP="00B72A50">
      <w:pPr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Kazanım: Sanatsal ve sportif etkinliklerden hoşlandıklarını ayırt eder.</w:t>
      </w:r>
    </w:p>
    <w:p w14:paraId="7584165A" w14:textId="77777777" w:rsidR="00B72A50" w:rsidRPr="00B72A50" w:rsidRDefault="00B72A50" w:rsidP="00B72A5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Etkinlikler</w:t>
      </w:r>
    </w:p>
    <w:p w14:paraId="675A74C0" w14:textId="77777777" w:rsidR="00B72A50" w:rsidRPr="00B72A50" w:rsidRDefault="00B72A50" w:rsidP="00B72A5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“Sayı Oyunu” ile hareketli grup çalışması yapıldı.</w:t>
      </w:r>
    </w:p>
    <w:p w14:paraId="143DE5E9" w14:textId="77777777" w:rsidR="00B72A50" w:rsidRPr="00B72A50" w:rsidRDefault="00B72A50" w:rsidP="00B72A5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Drama etkinliklerinde öğrencilerin eğilim gösterdiği alanlar gözlemlendi.</w:t>
      </w:r>
    </w:p>
    <w:p w14:paraId="25A9CE4C" w14:textId="77777777" w:rsidR="00B72A50" w:rsidRPr="00B72A50" w:rsidRDefault="00B72A50" w:rsidP="00B72A5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Sanatsal ve sportif tercihlere yönelik sohbet etkinliği gerçekleştirildi.</w:t>
      </w:r>
    </w:p>
    <w:p w14:paraId="7E5C0B5A" w14:textId="6005317E" w:rsidR="00B72A50" w:rsidRPr="00B72A50" w:rsidRDefault="00B72A50" w:rsidP="00B72A50">
      <w:pPr>
        <w:pStyle w:val="Balk2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 xml:space="preserve"> 3. HAFTA – 19 Mart 2025</w:t>
      </w:r>
    </w:p>
    <w:p w14:paraId="2C2C826B" w14:textId="77777777" w:rsidR="00B72A50" w:rsidRPr="00B72A50" w:rsidRDefault="00B72A50" w:rsidP="00B72A50">
      <w:pPr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Kazanım: Çalışma ve başarmanın yarattığı duyguları ifade eder.</w:t>
      </w:r>
    </w:p>
    <w:p w14:paraId="42940D20" w14:textId="77777777" w:rsidR="00B72A50" w:rsidRPr="00B72A50" w:rsidRDefault="00B72A50" w:rsidP="00B72A5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Etkinlikler</w:t>
      </w:r>
    </w:p>
    <w:p w14:paraId="44C85EB0" w14:textId="77777777" w:rsidR="00B72A50" w:rsidRPr="00B72A50" w:rsidRDefault="00B72A50" w:rsidP="00B72A5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“Burası Neresi?” drama etkinliği yapıldı.</w:t>
      </w:r>
    </w:p>
    <w:p w14:paraId="55E56C83" w14:textId="77777777" w:rsidR="00B72A50" w:rsidRPr="00B72A50" w:rsidRDefault="00B72A50" w:rsidP="00B72A5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Başarılı canlandırmaların ardından öğrencilerin duygu paylaşımına yer verildi.</w:t>
      </w:r>
    </w:p>
    <w:p w14:paraId="5D80D0FA" w14:textId="77777777" w:rsidR="00B72A50" w:rsidRPr="00B72A50" w:rsidRDefault="00B72A50" w:rsidP="00B72A5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Drama sonunda öğrenciler ne hissettiklerini sözlü olarak ifade etti.</w:t>
      </w:r>
    </w:p>
    <w:p w14:paraId="31DDFC89" w14:textId="5FF5492D" w:rsidR="00B72A50" w:rsidRPr="00B72A50" w:rsidRDefault="00B72A50" w:rsidP="00B72A50">
      <w:pPr>
        <w:pStyle w:val="Balk2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 xml:space="preserve"> 4. HAFTA – 26 Mart 2025</w:t>
      </w:r>
    </w:p>
    <w:p w14:paraId="2C2DD4F5" w14:textId="77777777" w:rsidR="00B72A50" w:rsidRPr="00B72A50" w:rsidRDefault="00B72A50" w:rsidP="00B72A50">
      <w:pPr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Kazanım: Kişisel bağımsızlığına katkı sağlayan davranışları fark eder.</w:t>
      </w:r>
    </w:p>
    <w:p w14:paraId="754F95E4" w14:textId="77777777" w:rsidR="00B72A50" w:rsidRPr="00B72A50" w:rsidRDefault="00B72A50" w:rsidP="00B72A5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Etkinlikler</w:t>
      </w:r>
    </w:p>
    <w:p w14:paraId="09363255" w14:textId="77777777" w:rsidR="00B72A50" w:rsidRPr="00B72A50" w:rsidRDefault="00B72A50" w:rsidP="00B72A5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“Fotoğraf Çalışması” ile bireysel ve grup içi yaratıcı ifade çalışmaları yapıldı.</w:t>
      </w:r>
    </w:p>
    <w:p w14:paraId="7F35ACEF" w14:textId="77777777" w:rsidR="00B72A50" w:rsidRPr="00B72A50" w:rsidRDefault="00B72A50" w:rsidP="00B72A5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Öğrencilerden bireysel kararlar alarak grup içinde sorumluluk üstlenmeleri istendi.</w:t>
      </w:r>
    </w:p>
    <w:p w14:paraId="493846A8" w14:textId="77777777" w:rsidR="00B72A50" w:rsidRPr="00B72A50" w:rsidRDefault="00B72A50" w:rsidP="00B72A5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Drama süreci sonunda öz değerlendirme ile farkındalık oluşturuldu.</w:t>
      </w:r>
    </w:p>
    <w:p w14:paraId="7050D275" w14:textId="77777777" w:rsidR="00B72A50" w:rsidRPr="00B72A50" w:rsidRDefault="00B72A50" w:rsidP="00B72A50">
      <w:pPr>
        <w:pStyle w:val="ListeMaddemi"/>
        <w:numPr>
          <w:ilvl w:val="0"/>
          <w:numId w:val="0"/>
        </w:numPr>
        <w:ind w:left="360"/>
        <w:rPr>
          <w:rFonts w:ascii="Times New Roman" w:hAnsi="Times New Roman" w:cs="Times New Roman"/>
          <w:sz w:val="24"/>
          <w:szCs w:val="24"/>
        </w:rPr>
      </w:pPr>
    </w:p>
    <w:p w14:paraId="035907D4" w14:textId="77777777" w:rsidR="00B72A50" w:rsidRDefault="00B72A50" w:rsidP="00B72A50">
      <w:pPr>
        <w:pStyle w:val="ListeMaddemi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u w:val="single"/>
        </w:rPr>
      </w:pPr>
    </w:p>
    <w:p w14:paraId="2AACAD7A" w14:textId="77777777" w:rsidR="00B72A50" w:rsidRDefault="00B72A50" w:rsidP="00B72A50">
      <w:pPr>
        <w:pStyle w:val="ListeMaddemi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u w:val="single"/>
        </w:rPr>
      </w:pPr>
    </w:p>
    <w:p w14:paraId="244DEA7C" w14:textId="77777777" w:rsidR="00B72A50" w:rsidRDefault="00B72A50" w:rsidP="00B72A50">
      <w:pPr>
        <w:pStyle w:val="ListeMaddemi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u w:val="single"/>
        </w:rPr>
      </w:pPr>
    </w:p>
    <w:p w14:paraId="378443B2" w14:textId="77777777" w:rsidR="00B72A50" w:rsidRDefault="00B72A50" w:rsidP="00B72A50">
      <w:pPr>
        <w:pStyle w:val="ListeMaddemi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u w:val="single"/>
        </w:rPr>
      </w:pPr>
    </w:p>
    <w:p w14:paraId="1061A785" w14:textId="77777777" w:rsidR="00B72A50" w:rsidRDefault="00B72A50" w:rsidP="00B72A50">
      <w:pPr>
        <w:pStyle w:val="ListeMaddemi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u w:val="single"/>
        </w:rPr>
      </w:pPr>
    </w:p>
    <w:p w14:paraId="5DC5C3B1" w14:textId="77777777" w:rsidR="00B72A50" w:rsidRDefault="00B72A50" w:rsidP="00B72A50">
      <w:pPr>
        <w:pStyle w:val="ListeMaddemi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u w:val="single"/>
        </w:rPr>
      </w:pPr>
    </w:p>
    <w:p w14:paraId="01877E4A" w14:textId="77777777" w:rsidR="00B72A50" w:rsidRDefault="00B72A50" w:rsidP="00B72A50">
      <w:pPr>
        <w:pStyle w:val="ListeMaddemi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u w:val="single"/>
        </w:rPr>
      </w:pPr>
    </w:p>
    <w:p w14:paraId="37BB6FC0" w14:textId="77777777" w:rsidR="00B72A50" w:rsidRDefault="00B72A50" w:rsidP="00B72A50">
      <w:pPr>
        <w:pStyle w:val="ListeMaddemi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u w:val="single"/>
        </w:rPr>
      </w:pPr>
    </w:p>
    <w:p w14:paraId="6E86F5A1" w14:textId="77777777" w:rsidR="00B72A50" w:rsidRDefault="00B72A50" w:rsidP="00B72A50">
      <w:pPr>
        <w:pStyle w:val="ListeMaddemi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u w:val="single"/>
        </w:rPr>
      </w:pPr>
    </w:p>
    <w:p w14:paraId="1B0FE71D" w14:textId="06F134E5" w:rsidR="00B72A50" w:rsidRPr="00B72A50" w:rsidRDefault="00B72A50" w:rsidP="00B72A50">
      <w:pPr>
        <w:pStyle w:val="ListeMaddemi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u w:val="single"/>
        </w:rPr>
      </w:pPr>
      <w:r w:rsidRPr="00B72A50"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u w:val="single"/>
        </w:rPr>
        <w:t>NİSAN AYI FAALİYET RAPORU</w:t>
      </w:r>
    </w:p>
    <w:p w14:paraId="2E956EF6" w14:textId="77777777" w:rsidR="00B72A50" w:rsidRPr="00B72A50" w:rsidRDefault="00B72A50" w:rsidP="00B72A50">
      <w:pPr>
        <w:pStyle w:val="ListeMaddemi"/>
        <w:numPr>
          <w:ilvl w:val="0"/>
          <w:numId w:val="0"/>
        </w:numPr>
        <w:ind w:left="360"/>
        <w:rPr>
          <w:rFonts w:ascii="Times New Roman" w:hAnsi="Times New Roman" w:cs="Times New Roman"/>
          <w:sz w:val="24"/>
          <w:szCs w:val="24"/>
        </w:rPr>
      </w:pPr>
    </w:p>
    <w:p w14:paraId="4B9673B3" w14:textId="09676E0B" w:rsidR="00B72A50" w:rsidRPr="00B72A50" w:rsidRDefault="00B72A50" w:rsidP="00B72A50">
      <w:pPr>
        <w:pStyle w:val="Balk2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 xml:space="preserve"> 1. HAFTA – 1-5 Nisan 2025</w:t>
      </w:r>
    </w:p>
    <w:p w14:paraId="65E1834D" w14:textId="28555367" w:rsidR="00B72A50" w:rsidRPr="00B72A50" w:rsidRDefault="00B72A50" w:rsidP="00B72A50">
      <w:pPr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Kazanım: ARA TATİL</w:t>
      </w:r>
    </w:p>
    <w:p w14:paraId="177702AF" w14:textId="77777777" w:rsidR="00B72A50" w:rsidRPr="00B72A50" w:rsidRDefault="00B72A50" w:rsidP="00B72A5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Etkinlikler</w:t>
      </w:r>
    </w:p>
    <w:p w14:paraId="4BAEA1A8" w14:textId="77777777" w:rsidR="00B72A50" w:rsidRPr="00B72A50" w:rsidRDefault="00B72A50" w:rsidP="00B72A5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Nisan ayının ilk haftasında ara tatil nedeniyle etkinlik yapılmamıştır.</w:t>
      </w:r>
    </w:p>
    <w:p w14:paraId="057C78B6" w14:textId="078B6326" w:rsidR="00B72A50" w:rsidRPr="00B72A50" w:rsidRDefault="00B72A50" w:rsidP="00B72A50">
      <w:pPr>
        <w:pStyle w:val="Balk2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 xml:space="preserve"> 2. HAFTA – 8-12 Nisan 2025</w:t>
      </w:r>
    </w:p>
    <w:p w14:paraId="132F86F5" w14:textId="77777777" w:rsidR="00B72A50" w:rsidRPr="00B72A50" w:rsidRDefault="00B72A50" w:rsidP="00B72A50">
      <w:pPr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Kazanım: Kişisel güvenliği için kişisel alanların gerekliliğine inanır.</w:t>
      </w:r>
    </w:p>
    <w:p w14:paraId="21591842" w14:textId="77777777" w:rsidR="00B72A50" w:rsidRPr="00B72A50" w:rsidRDefault="00B72A50" w:rsidP="00B72A5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Etkinlikler</w:t>
      </w:r>
    </w:p>
    <w:p w14:paraId="720458BE" w14:textId="77777777" w:rsidR="00B72A50" w:rsidRPr="00B72A50" w:rsidRDefault="00B72A50" w:rsidP="00B72A5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“Bom Ateş” oyunu ile bireysel sınır farkındalığına yönelik drama çalışması yapıldı.</w:t>
      </w:r>
    </w:p>
    <w:p w14:paraId="2BCD56C7" w14:textId="77777777" w:rsidR="00B72A50" w:rsidRPr="00B72A50" w:rsidRDefault="00B72A50" w:rsidP="00B72A5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Öğrencilerle kişisel alanlar hakkında sohbet edildi.</w:t>
      </w:r>
    </w:p>
    <w:p w14:paraId="7F86DD8A" w14:textId="77777777" w:rsidR="00B72A50" w:rsidRPr="00B72A50" w:rsidRDefault="00B72A50" w:rsidP="00B72A5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Etkinlik sonunda kişisel güvenlik hakkında öğrencilerin görüşleri alındı.</w:t>
      </w:r>
    </w:p>
    <w:p w14:paraId="73EE01BF" w14:textId="0FDF60A5" w:rsidR="00B72A50" w:rsidRPr="00B72A50" w:rsidRDefault="00B72A50" w:rsidP="00B72A50">
      <w:pPr>
        <w:pStyle w:val="Balk2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 xml:space="preserve"> 3. HAFTA – 15-19 Nisan 2025</w:t>
      </w:r>
    </w:p>
    <w:p w14:paraId="0CC5FE17" w14:textId="77777777" w:rsidR="00B72A50" w:rsidRPr="00B72A50" w:rsidRDefault="00B72A50" w:rsidP="00B72A50">
      <w:pPr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Kazanım: Gerektiğinde “Hayır!” der.</w:t>
      </w:r>
    </w:p>
    <w:p w14:paraId="22B17C05" w14:textId="77777777" w:rsidR="00B72A50" w:rsidRPr="00B72A50" w:rsidRDefault="00B72A50" w:rsidP="00B72A5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Etkinlikler</w:t>
      </w:r>
    </w:p>
    <w:p w14:paraId="0DEF801F" w14:textId="77777777" w:rsidR="00B72A50" w:rsidRPr="00B72A50" w:rsidRDefault="00B72A50" w:rsidP="00B72A5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“İsim – Şehir – Eşya” oyunu ile karar verme ve tepki verme çalışmaları yapıldı.</w:t>
      </w:r>
    </w:p>
    <w:p w14:paraId="3812D07F" w14:textId="77777777" w:rsidR="00B72A50" w:rsidRPr="00B72A50" w:rsidRDefault="00B72A50" w:rsidP="00B72A5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Drama sırasında öğrenciler, uygun zamanlarda 'hayır' deme alıştırmaları yaptılar.</w:t>
      </w:r>
    </w:p>
    <w:p w14:paraId="44D56A8F" w14:textId="77777777" w:rsidR="00B72A50" w:rsidRPr="00B72A50" w:rsidRDefault="00B72A50" w:rsidP="00B72A5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Etkinlik sonunda öğrencilerin haklarını koruma bilinci desteklendi.</w:t>
      </w:r>
    </w:p>
    <w:p w14:paraId="4A65C24C" w14:textId="4B657FA9" w:rsidR="00B72A50" w:rsidRPr="00B72A50" w:rsidRDefault="00B72A50" w:rsidP="00B72A50">
      <w:pPr>
        <w:pStyle w:val="Balk2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 xml:space="preserve"> 4. HAFTA – 22-26 Nisan 2025</w:t>
      </w:r>
    </w:p>
    <w:p w14:paraId="3CDBA8FD" w14:textId="77777777" w:rsidR="00B72A50" w:rsidRPr="00B72A50" w:rsidRDefault="00B72A50" w:rsidP="00B72A50">
      <w:pPr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Kazanım: Merak ettiği mesleklere ilişkin duygu ve düşüncelerini ifade eder.</w:t>
      </w:r>
    </w:p>
    <w:p w14:paraId="51EEC169" w14:textId="77777777" w:rsidR="00B72A50" w:rsidRPr="00B72A50" w:rsidRDefault="00B72A50" w:rsidP="00B72A5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Etkinlikler</w:t>
      </w:r>
    </w:p>
    <w:p w14:paraId="4F7EA845" w14:textId="77777777" w:rsidR="00B72A50" w:rsidRPr="00B72A50" w:rsidRDefault="00B72A50" w:rsidP="00B72A5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“Eşli Hayvanlar” etkinliği ile birlikte rol canlandırmaları yapıldı.</w:t>
      </w:r>
    </w:p>
    <w:p w14:paraId="490A31B6" w14:textId="77777777" w:rsidR="00B72A50" w:rsidRPr="00B72A50" w:rsidRDefault="00B72A50" w:rsidP="00B72A5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Öğrencilerden gelecekte olmak istedikleri meslekleri canlandırmaları istendi.</w:t>
      </w:r>
    </w:p>
    <w:p w14:paraId="2721FA5F" w14:textId="77777777" w:rsidR="00B72A50" w:rsidRPr="00B72A50" w:rsidRDefault="00B72A50" w:rsidP="00B72A5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Etkinlik sonunda öğrenciler meslek tercihleri hakkında duygu paylaşımında bulundu.</w:t>
      </w:r>
    </w:p>
    <w:p w14:paraId="5D8ECD86" w14:textId="2D4BAE2B" w:rsidR="00B72A50" w:rsidRPr="00B72A50" w:rsidRDefault="00B72A50" w:rsidP="00B72A50">
      <w:pPr>
        <w:pStyle w:val="Balk2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5. HAFTA – 29 Nisan - 3 Mayıs 2025</w:t>
      </w:r>
    </w:p>
    <w:p w14:paraId="4A6F84AA" w14:textId="77777777" w:rsidR="00B72A50" w:rsidRPr="00B72A50" w:rsidRDefault="00B72A50" w:rsidP="00B72A50">
      <w:pPr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Kazanım: Merak ettiği mesleklere ilişkin edindiği bilgileri paylaşır.</w:t>
      </w:r>
    </w:p>
    <w:p w14:paraId="334158AE" w14:textId="77777777" w:rsidR="00B72A50" w:rsidRPr="00B72A50" w:rsidRDefault="00B72A50" w:rsidP="00B72A5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Etkinlikler</w:t>
      </w:r>
    </w:p>
    <w:p w14:paraId="6CF3ECC4" w14:textId="77777777" w:rsidR="00B72A50" w:rsidRPr="00B72A50" w:rsidRDefault="00B72A50" w:rsidP="00B72A5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“Tıkır Tıkır” adlı ritim etkinliği uygulandı.</w:t>
      </w:r>
    </w:p>
    <w:p w14:paraId="64CF0812" w14:textId="77777777" w:rsidR="00B72A50" w:rsidRPr="00B72A50" w:rsidRDefault="00B72A50" w:rsidP="00B72A5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Öğrenciler seçtikleri mesleklerle ilgili bilgileri sınıfla paylaştılar.</w:t>
      </w:r>
    </w:p>
    <w:p w14:paraId="757597E4" w14:textId="77777777" w:rsidR="00B72A50" w:rsidRDefault="00B72A50" w:rsidP="00B72A50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B72A50">
        <w:rPr>
          <w:rFonts w:ascii="Times New Roman" w:hAnsi="Times New Roman" w:cs="Times New Roman"/>
          <w:sz w:val="24"/>
          <w:szCs w:val="24"/>
        </w:rPr>
        <w:t>Canlandırmalar ile bilgilerini ifade etmeleri sağlandı.</w:t>
      </w:r>
    </w:p>
    <w:p w14:paraId="2BB2094C" w14:textId="77777777" w:rsidR="00B72A50" w:rsidRDefault="00B72A50" w:rsidP="00B72A50">
      <w:pPr>
        <w:pStyle w:val="ListeMaddemi"/>
        <w:numPr>
          <w:ilvl w:val="0"/>
          <w:numId w:val="0"/>
        </w:numPr>
        <w:ind w:left="360" w:hanging="360"/>
        <w:rPr>
          <w:rFonts w:ascii="Times New Roman" w:hAnsi="Times New Roman" w:cs="Times New Roman"/>
          <w:sz w:val="24"/>
          <w:szCs w:val="24"/>
        </w:rPr>
      </w:pPr>
    </w:p>
    <w:p w14:paraId="7FED0407" w14:textId="77777777" w:rsidR="00B72A50" w:rsidRPr="00B72A50" w:rsidRDefault="00B72A50" w:rsidP="00B72A50">
      <w:pPr>
        <w:pStyle w:val="ListeMaddemi"/>
        <w:numPr>
          <w:ilvl w:val="0"/>
          <w:numId w:val="0"/>
        </w:numPr>
        <w:ind w:left="360" w:hanging="360"/>
        <w:rPr>
          <w:rFonts w:ascii="Times New Roman" w:hAnsi="Times New Roman" w:cs="Times New Roman"/>
          <w:sz w:val="24"/>
          <w:szCs w:val="24"/>
        </w:rPr>
      </w:pPr>
    </w:p>
    <w:p w14:paraId="2696643C" w14:textId="77777777" w:rsidR="00B72A50" w:rsidRDefault="00B72A50" w:rsidP="00B72A50">
      <w:pPr>
        <w:pStyle w:val="ListeMaddemi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u w:val="single"/>
        </w:rPr>
      </w:pPr>
    </w:p>
    <w:p w14:paraId="474C2709" w14:textId="3F792BE9" w:rsidR="00B72A50" w:rsidRPr="00B72A50" w:rsidRDefault="00B72A50" w:rsidP="00B72A50">
      <w:pPr>
        <w:pStyle w:val="ListeMaddemi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u w:val="single"/>
        </w:rPr>
        <w:t>MAYIS</w:t>
      </w:r>
      <w:r w:rsidRPr="00B72A50"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u w:val="single"/>
        </w:rPr>
        <w:t xml:space="preserve"> AYI FAALİYET RAPORU</w:t>
      </w:r>
    </w:p>
    <w:p w14:paraId="4F826B4C" w14:textId="77777777" w:rsidR="00B72A50" w:rsidRPr="00B72A50" w:rsidRDefault="00B72A50" w:rsidP="00B72A50">
      <w:pPr>
        <w:pStyle w:val="ListeMaddemi"/>
        <w:numPr>
          <w:ilvl w:val="0"/>
          <w:numId w:val="0"/>
        </w:numPr>
        <w:ind w:left="360"/>
        <w:rPr>
          <w:rFonts w:ascii="Times New Roman" w:hAnsi="Times New Roman" w:cs="Times New Roman"/>
          <w:sz w:val="24"/>
          <w:szCs w:val="24"/>
        </w:rPr>
      </w:pPr>
    </w:p>
    <w:p w14:paraId="45E28261" w14:textId="6DD39B2E" w:rsidR="00B72A50" w:rsidRPr="00B72A50" w:rsidRDefault="00B72A50" w:rsidP="00B72A50">
      <w:pPr>
        <w:pStyle w:val="ListeMaddemi"/>
        <w:numPr>
          <w:ilvl w:val="0"/>
          <w:numId w:val="0"/>
        </w:numPr>
        <w:ind w:left="360"/>
        <w:rPr>
          <w:rFonts w:ascii="Times New Roman" w:hAnsi="Times New Roman" w:cs="Times New Roman"/>
          <w:sz w:val="24"/>
          <w:szCs w:val="24"/>
          <w:lang w:val="tr-TR"/>
        </w:rPr>
      </w:pPr>
    </w:p>
    <w:p w14:paraId="1DB0ADCA" w14:textId="439EB65C" w:rsidR="00B72A50" w:rsidRPr="00B72A50" w:rsidRDefault="00B72A50" w:rsidP="00B72A50">
      <w:pPr>
        <w:pStyle w:val="ListeMaddemi"/>
        <w:numPr>
          <w:ilvl w:val="0"/>
          <w:numId w:val="0"/>
        </w:numPr>
        <w:ind w:left="360"/>
        <w:rPr>
          <w:rFonts w:ascii="Times New Roman" w:hAnsi="Times New Roman" w:cs="Times New Roman"/>
          <w:b/>
          <w:bCs/>
          <w:color w:val="4F81BD" w:themeColor="accent1"/>
          <w:sz w:val="24"/>
          <w:szCs w:val="24"/>
          <w:lang w:val="tr-TR"/>
        </w:rPr>
      </w:pPr>
      <w:r w:rsidRPr="00B72A50">
        <w:rPr>
          <w:rFonts w:ascii="Times New Roman" w:hAnsi="Times New Roman" w:cs="Times New Roman"/>
          <w:b/>
          <w:bCs/>
          <w:color w:val="4F81BD" w:themeColor="accent1"/>
          <w:sz w:val="24"/>
          <w:szCs w:val="24"/>
          <w:lang w:val="tr-TR"/>
        </w:rPr>
        <w:t xml:space="preserve"> 1. HAFTA – 6-10 Mayıs 2025</w:t>
      </w:r>
    </w:p>
    <w:p w14:paraId="1E07DD1A" w14:textId="77777777" w:rsidR="00B72A50" w:rsidRPr="00B72A50" w:rsidRDefault="00B72A50" w:rsidP="00B72A50">
      <w:pPr>
        <w:pStyle w:val="ListeMaddemi"/>
        <w:numPr>
          <w:ilvl w:val="0"/>
          <w:numId w:val="0"/>
        </w:numPr>
        <w:ind w:left="360"/>
        <w:rPr>
          <w:rFonts w:ascii="Times New Roman" w:hAnsi="Times New Roman" w:cs="Times New Roman"/>
          <w:color w:val="4F81BD" w:themeColor="accent1"/>
          <w:sz w:val="24"/>
          <w:szCs w:val="24"/>
          <w:lang w:val="tr-TR"/>
        </w:rPr>
      </w:pPr>
      <w:r w:rsidRPr="00B72A50">
        <w:rPr>
          <w:rFonts w:ascii="Times New Roman" w:hAnsi="Times New Roman" w:cs="Times New Roman"/>
          <w:b/>
          <w:bCs/>
          <w:color w:val="4F81BD" w:themeColor="accent1"/>
          <w:sz w:val="24"/>
          <w:szCs w:val="24"/>
          <w:lang w:val="tr-TR"/>
        </w:rPr>
        <w:t>Kazanım:</w:t>
      </w:r>
      <w:r w:rsidRPr="00B72A50">
        <w:rPr>
          <w:rFonts w:ascii="Times New Roman" w:hAnsi="Times New Roman" w:cs="Times New Roman"/>
          <w:sz w:val="24"/>
          <w:szCs w:val="24"/>
          <w:lang w:val="tr-TR"/>
        </w:rPr>
        <w:t xml:space="preserve"> Grup çalışmalarında liderlik becerileri gösterir.</w:t>
      </w:r>
      <w:r w:rsidRPr="00B72A50">
        <w:rPr>
          <w:rFonts w:ascii="Times New Roman" w:hAnsi="Times New Roman" w:cs="Times New Roman"/>
          <w:sz w:val="24"/>
          <w:szCs w:val="24"/>
          <w:lang w:val="tr-TR"/>
        </w:rPr>
        <w:br/>
      </w:r>
      <w:r w:rsidRPr="00B72A50">
        <w:rPr>
          <w:rFonts w:ascii="Times New Roman" w:hAnsi="Times New Roman" w:cs="Times New Roman"/>
          <w:b/>
          <w:bCs/>
          <w:color w:val="4F81BD" w:themeColor="accent1"/>
          <w:sz w:val="24"/>
          <w:szCs w:val="24"/>
          <w:lang w:val="tr-TR"/>
        </w:rPr>
        <w:t>Etkinlikler:</w:t>
      </w:r>
    </w:p>
    <w:p w14:paraId="2EB9E332" w14:textId="77777777" w:rsidR="00B72A50" w:rsidRPr="00B72A50" w:rsidRDefault="00B72A50" w:rsidP="00B72A50">
      <w:pPr>
        <w:pStyle w:val="ListeMaddemi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B72A50">
        <w:rPr>
          <w:rFonts w:ascii="Times New Roman" w:hAnsi="Times New Roman" w:cs="Times New Roman"/>
          <w:sz w:val="24"/>
          <w:szCs w:val="24"/>
          <w:lang w:val="tr-TR"/>
        </w:rPr>
        <w:t>“Ritim Ses” etkinliği yapıldı.</w:t>
      </w:r>
    </w:p>
    <w:p w14:paraId="2C4DCA36" w14:textId="77777777" w:rsidR="00B72A50" w:rsidRPr="00B72A50" w:rsidRDefault="00B72A50" w:rsidP="00B72A50">
      <w:pPr>
        <w:pStyle w:val="ListeMaddemi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B72A50">
        <w:rPr>
          <w:rFonts w:ascii="Times New Roman" w:hAnsi="Times New Roman" w:cs="Times New Roman"/>
          <w:sz w:val="24"/>
          <w:szCs w:val="24"/>
          <w:lang w:val="tr-TR"/>
        </w:rPr>
        <w:t>Gruplar oluşturularak liderlik rolü dönüşümlü olarak öğrencilere verildi.</w:t>
      </w:r>
    </w:p>
    <w:p w14:paraId="3F533350" w14:textId="77777777" w:rsidR="00B72A50" w:rsidRPr="00B72A50" w:rsidRDefault="00B72A50" w:rsidP="00B72A50">
      <w:pPr>
        <w:pStyle w:val="ListeMaddemi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B72A50">
        <w:rPr>
          <w:rFonts w:ascii="Times New Roman" w:hAnsi="Times New Roman" w:cs="Times New Roman"/>
          <w:sz w:val="24"/>
          <w:szCs w:val="24"/>
          <w:lang w:val="tr-TR"/>
        </w:rPr>
        <w:t>Liderlik süreci sonrasında gözlemler paylaşıldı ve öz değerlendirme yapıldı.</w:t>
      </w:r>
    </w:p>
    <w:p w14:paraId="75E458A7" w14:textId="69F5133E" w:rsidR="00B72A50" w:rsidRPr="00B72A50" w:rsidRDefault="00B72A50" w:rsidP="00B72A50">
      <w:pPr>
        <w:pStyle w:val="ListeMaddemi"/>
        <w:numPr>
          <w:ilvl w:val="0"/>
          <w:numId w:val="0"/>
        </w:numPr>
        <w:ind w:left="360"/>
        <w:rPr>
          <w:rFonts w:ascii="Times New Roman" w:hAnsi="Times New Roman" w:cs="Times New Roman"/>
          <w:sz w:val="24"/>
          <w:szCs w:val="24"/>
          <w:lang w:val="tr-TR"/>
        </w:rPr>
      </w:pPr>
    </w:p>
    <w:p w14:paraId="542A01A4" w14:textId="3AC6C5AF" w:rsidR="00B72A50" w:rsidRPr="00B72A50" w:rsidRDefault="00B72A50" w:rsidP="00B72A50">
      <w:pPr>
        <w:pStyle w:val="ListeMaddemi"/>
        <w:numPr>
          <w:ilvl w:val="0"/>
          <w:numId w:val="0"/>
        </w:numPr>
        <w:ind w:left="360"/>
        <w:rPr>
          <w:rFonts w:ascii="Times New Roman" w:hAnsi="Times New Roman" w:cs="Times New Roman"/>
          <w:b/>
          <w:bCs/>
          <w:color w:val="4F81BD" w:themeColor="accent1"/>
          <w:sz w:val="24"/>
          <w:szCs w:val="24"/>
          <w:lang w:val="tr-TR"/>
        </w:rPr>
      </w:pPr>
      <w:r w:rsidRPr="00B72A50">
        <w:rPr>
          <w:rFonts w:ascii="Times New Roman" w:hAnsi="Times New Roman" w:cs="Times New Roman"/>
          <w:b/>
          <w:bCs/>
          <w:color w:val="4F81BD" w:themeColor="accent1"/>
          <w:sz w:val="24"/>
          <w:szCs w:val="24"/>
          <w:lang w:val="tr-TR"/>
        </w:rPr>
        <w:t xml:space="preserve"> 2. HAFTA – 13-17 Mayıs 2025</w:t>
      </w:r>
    </w:p>
    <w:p w14:paraId="6A8DDDE5" w14:textId="77777777" w:rsidR="00B72A50" w:rsidRPr="00B72A50" w:rsidRDefault="00B72A50" w:rsidP="00B72A50">
      <w:pPr>
        <w:pStyle w:val="ListeMaddemi"/>
        <w:numPr>
          <w:ilvl w:val="0"/>
          <w:numId w:val="0"/>
        </w:numPr>
        <w:ind w:left="360"/>
        <w:rPr>
          <w:rFonts w:ascii="Times New Roman" w:hAnsi="Times New Roman" w:cs="Times New Roman"/>
          <w:color w:val="4F81BD" w:themeColor="accent1"/>
          <w:sz w:val="24"/>
          <w:szCs w:val="24"/>
          <w:lang w:val="tr-TR"/>
        </w:rPr>
      </w:pPr>
      <w:r w:rsidRPr="00B72A50">
        <w:rPr>
          <w:rFonts w:ascii="Times New Roman" w:hAnsi="Times New Roman" w:cs="Times New Roman"/>
          <w:b/>
          <w:bCs/>
          <w:color w:val="4F81BD" w:themeColor="accent1"/>
          <w:sz w:val="24"/>
          <w:szCs w:val="24"/>
          <w:lang w:val="tr-TR"/>
        </w:rPr>
        <w:t>Kazanım:</w:t>
      </w:r>
      <w:r w:rsidRPr="00B72A50">
        <w:rPr>
          <w:rFonts w:ascii="Times New Roman" w:hAnsi="Times New Roman" w:cs="Times New Roman"/>
          <w:sz w:val="24"/>
          <w:szCs w:val="24"/>
          <w:lang w:val="tr-TR"/>
        </w:rPr>
        <w:t xml:space="preserve"> RİBA (Rehberlik ve İnsan Bilimleri Araştırmaları)</w:t>
      </w:r>
      <w:r w:rsidRPr="00B72A50">
        <w:rPr>
          <w:rFonts w:ascii="Times New Roman" w:hAnsi="Times New Roman" w:cs="Times New Roman"/>
          <w:sz w:val="24"/>
          <w:szCs w:val="24"/>
          <w:lang w:val="tr-TR"/>
        </w:rPr>
        <w:br/>
      </w:r>
      <w:r w:rsidRPr="00B72A50">
        <w:rPr>
          <w:rFonts w:ascii="Times New Roman" w:hAnsi="Times New Roman" w:cs="Times New Roman"/>
          <w:b/>
          <w:bCs/>
          <w:color w:val="4F81BD" w:themeColor="accent1"/>
          <w:sz w:val="24"/>
          <w:szCs w:val="24"/>
          <w:lang w:val="tr-TR"/>
        </w:rPr>
        <w:t>Etkinlikler:</w:t>
      </w:r>
    </w:p>
    <w:p w14:paraId="5F869AEB" w14:textId="77777777" w:rsidR="00B72A50" w:rsidRPr="00B72A50" w:rsidRDefault="00B72A50" w:rsidP="00B72A50">
      <w:pPr>
        <w:pStyle w:val="ListeMaddemi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B72A50">
        <w:rPr>
          <w:rFonts w:ascii="Times New Roman" w:hAnsi="Times New Roman" w:cs="Times New Roman"/>
          <w:sz w:val="24"/>
          <w:szCs w:val="24"/>
          <w:lang w:val="tr-TR"/>
        </w:rPr>
        <w:t>RİBA etkinlikleri haftası kapsamında dış kaynaklı materyaller ve uygulamalı çalışmalar yürütüldü.</w:t>
      </w:r>
    </w:p>
    <w:p w14:paraId="49F20575" w14:textId="77777777" w:rsidR="00B72A50" w:rsidRPr="00B72A50" w:rsidRDefault="00B72A50" w:rsidP="00B72A50">
      <w:pPr>
        <w:pStyle w:val="ListeMaddemi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B72A50">
        <w:rPr>
          <w:rFonts w:ascii="Times New Roman" w:hAnsi="Times New Roman" w:cs="Times New Roman"/>
          <w:sz w:val="24"/>
          <w:szCs w:val="24"/>
          <w:lang w:val="tr-TR"/>
        </w:rPr>
        <w:t>Öğrencilerle kişisel gelişim, empati ve değerler eğitimi temelli etkinlikler gerçekleştirildi.</w:t>
      </w:r>
    </w:p>
    <w:p w14:paraId="64C83C68" w14:textId="77777777" w:rsidR="00B72A50" w:rsidRPr="00B72A50" w:rsidRDefault="00B72A50" w:rsidP="00B72A50">
      <w:pPr>
        <w:pStyle w:val="ListeMaddemi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B72A50">
        <w:rPr>
          <w:rFonts w:ascii="Times New Roman" w:hAnsi="Times New Roman" w:cs="Times New Roman"/>
          <w:sz w:val="24"/>
          <w:szCs w:val="24"/>
          <w:lang w:val="tr-TR"/>
        </w:rPr>
        <w:t>Katılımı artırmak amacıyla eğitsel oyunlara da yer verildi.</w:t>
      </w:r>
    </w:p>
    <w:p w14:paraId="70C258FD" w14:textId="79F02223" w:rsidR="00B72A50" w:rsidRPr="00B72A50" w:rsidRDefault="00B72A50" w:rsidP="00B72A50">
      <w:pPr>
        <w:pStyle w:val="ListeMaddemi"/>
        <w:numPr>
          <w:ilvl w:val="0"/>
          <w:numId w:val="0"/>
        </w:numPr>
        <w:ind w:left="360"/>
        <w:rPr>
          <w:rFonts w:ascii="Times New Roman" w:hAnsi="Times New Roman" w:cs="Times New Roman"/>
          <w:sz w:val="24"/>
          <w:szCs w:val="24"/>
          <w:lang w:val="tr-TR"/>
        </w:rPr>
      </w:pPr>
    </w:p>
    <w:p w14:paraId="6ADCE1BC" w14:textId="769A9161" w:rsidR="00B72A50" w:rsidRPr="00B72A50" w:rsidRDefault="00B72A50" w:rsidP="00B72A50">
      <w:pPr>
        <w:pStyle w:val="ListeMaddemi"/>
        <w:numPr>
          <w:ilvl w:val="0"/>
          <w:numId w:val="0"/>
        </w:numPr>
        <w:ind w:left="360"/>
        <w:rPr>
          <w:rFonts w:ascii="Times New Roman" w:hAnsi="Times New Roman" w:cs="Times New Roman"/>
          <w:b/>
          <w:bCs/>
          <w:color w:val="4F81BD" w:themeColor="accent1"/>
          <w:sz w:val="24"/>
          <w:szCs w:val="24"/>
          <w:lang w:val="tr-TR"/>
        </w:rPr>
      </w:pPr>
      <w:r w:rsidRPr="00B72A50">
        <w:rPr>
          <w:rFonts w:ascii="Times New Roman" w:hAnsi="Times New Roman" w:cs="Times New Roman"/>
          <w:b/>
          <w:bCs/>
          <w:color w:val="4F81BD" w:themeColor="accent1"/>
          <w:sz w:val="24"/>
          <w:szCs w:val="24"/>
          <w:lang w:val="tr-TR"/>
        </w:rPr>
        <w:t xml:space="preserve"> 3. HAFTA – 20-24 Mayıs 2025</w:t>
      </w:r>
    </w:p>
    <w:p w14:paraId="36CCE501" w14:textId="77777777" w:rsidR="00B72A50" w:rsidRPr="00B72A50" w:rsidRDefault="00B72A50" w:rsidP="00B72A50">
      <w:pPr>
        <w:pStyle w:val="ListeMaddemi"/>
        <w:numPr>
          <w:ilvl w:val="0"/>
          <w:numId w:val="0"/>
        </w:numPr>
        <w:ind w:left="360"/>
        <w:rPr>
          <w:rFonts w:ascii="Times New Roman" w:hAnsi="Times New Roman" w:cs="Times New Roman"/>
          <w:color w:val="4F81BD" w:themeColor="accent1"/>
          <w:sz w:val="24"/>
          <w:szCs w:val="24"/>
          <w:lang w:val="tr-TR"/>
        </w:rPr>
      </w:pPr>
      <w:r w:rsidRPr="00B72A50">
        <w:rPr>
          <w:rFonts w:ascii="Times New Roman" w:hAnsi="Times New Roman" w:cs="Times New Roman"/>
          <w:b/>
          <w:bCs/>
          <w:color w:val="4F81BD" w:themeColor="accent1"/>
          <w:sz w:val="24"/>
          <w:szCs w:val="24"/>
          <w:lang w:val="tr-TR"/>
        </w:rPr>
        <w:t>Kazanım:</w:t>
      </w:r>
      <w:r w:rsidRPr="00B72A50">
        <w:rPr>
          <w:rFonts w:ascii="Times New Roman" w:hAnsi="Times New Roman" w:cs="Times New Roman"/>
          <w:sz w:val="24"/>
          <w:szCs w:val="24"/>
          <w:lang w:val="tr-TR"/>
        </w:rPr>
        <w:t xml:space="preserve"> Başkalarının yaşadığı duyguları fark eder.</w:t>
      </w:r>
      <w:r w:rsidRPr="00B72A50">
        <w:rPr>
          <w:rFonts w:ascii="Times New Roman" w:hAnsi="Times New Roman" w:cs="Times New Roman"/>
          <w:sz w:val="24"/>
          <w:szCs w:val="24"/>
          <w:lang w:val="tr-TR"/>
        </w:rPr>
        <w:br/>
      </w:r>
      <w:r w:rsidRPr="00B72A50">
        <w:rPr>
          <w:rFonts w:ascii="Times New Roman" w:hAnsi="Times New Roman" w:cs="Times New Roman"/>
          <w:b/>
          <w:bCs/>
          <w:color w:val="4F81BD" w:themeColor="accent1"/>
          <w:sz w:val="24"/>
          <w:szCs w:val="24"/>
          <w:lang w:val="tr-TR"/>
        </w:rPr>
        <w:t>Etkinlikler:</w:t>
      </w:r>
    </w:p>
    <w:p w14:paraId="6D7A2D01" w14:textId="77777777" w:rsidR="00B72A50" w:rsidRPr="00B72A50" w:rsidRDefault="00B72A50" w:rsidP="00B72A50">
      <w:pPr>
        <w:pStyle w:val="ListeMaddemi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B72A50">
        <w:rPr>
          <w:rFonts w:ascii="Times New Roman" w:hAnsi="Times New Roman" w:cs="Times New Roman"/>
          <w:sz w:val="24"/>
          <w:szCs w:val="24"/>
          <w:lang w:val="tr-TR"/>
        </w:rPr>
        <w:t>“Şapka Oyunu” etkinliği ile farklı karakterlerin yerine geçme uygulamaları yapıldı.</w:t>
      </w:r>
    </w:p>
    <w:p w14:paraId="031D70CF" w14:textId="77777777" w:rsidR="00B72A50" w:rsidRPr="00B72A50" w:rsidRDefault="00B72A50" w:rsidP="00B72A50">
      <w:pPr>
        <w:pStyle w:val="ListeMaddemi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B72A50">
        <w:rPr>
          <w:rFonts w:ascii="Times New Roman" w:hAnsi="Times New Roman" w:cs="Times New Roman"/>
          <w:sz w:val="24"/>
          <w:szCs w:val="24"/>
          <w:lang w:val="tr-TR"/>
        </w:rPr>
        <w:t>Empati çalışmalarıyla öğrenciler başkalarının duygularını anlamaya çalıştı.</w:t>
      </w:r>
    </w:p>
    <w:p w14:paraId="1B7D68FA" w14:textId="77777777" w:rsidR="00B72A50" w:rsidRPr="00B72A50" w:rsidRDefault="00B72A50" w:rsidP="00B72A50">
      <w:pPr>
        <w:pStyle w:val="ListeMaddemi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B72A50">
        <w:rPr>
          <w:rFonts w:ascii="Times New Roman" w:hAnsi="Times New Roman" w:cs="Times New Roman"/>
          <w:sz w:val="24"/>
          <w:szCs w:val="24"/>
          <w:lang w:val="tr-TR"/>
        </w:rPr>
        <w:t>Drama sonrası duygu paylaşımlarına yer verildi.</w:t>
      </w:r>
    </w:p>
    <w:p w14:paraId="35310601" w14:textId="0C5A9925" w:rsidR="00B72A50" w:rsidRPr="00B72A50" w:rsidRDefault="00B72A50" w:rsidP="00B72A50">
      <w:pPr>
        <w:pStyle w:val="ListeMaddemi"/>
        <w:numPr>
          <w:ilvl w:val="0"/>
          <w:numId w:val="0"/>
        </w:numPr>
        <w:ind w:left="360"/>
        <w:rPr>
          <w:rFonts w:ascii="Times New Roman" w:hAnsi="Times New Roman" w:cs="Times New Roman"/>
          <w:sz w:val="24"/>
          <w:szCs w:val="24"/>
          <w:lang w:val="tr-TR"/>
        </w:rPr>
      </w:pPr>
    </w:p>
    <w:p w14:paraId="34C03446" w14:textId="22C82908" w:rsidR="00B72A50" w:rsidRPr="00B72A50" w:rsidRDefault="00B72A50" w:rsidP="00B72A50">
      <w:pPr>
        <w:pStyle w:val="ListeMaddemi"/>
        <w:numPr>
          <w:ilvl w:val="0"/>
          <w:numId w:val="0"/>
        </w:numPr>
        <w:ind w:left="360"/>
        <w:rPr>
          <w:rFonts w:ascii="Times New Roman" w:hAnsi="Times New Roman" w:cs="Times New Roman"/>
          <w:b/>
          <w:bCs/>
          <w:color w:val="4F81BD" w:themeColor="accent1"/>
          <w:sz w:val="24"/>
          <w:szCs w:val="24"/>
          <w:lang w:val="tr-TR"/>
        </w:rPr>
      </w:pPr>
      <w:r w:rsidRPr="00B72A50">
        <w:rPr>
          <w:rFonts w:ascii="Times New Roman" w:hAnsi="Times New Roman" w:cs="Times New Roman"/>
          <w:b/>
          <w:bCs/>
          <w:color w:val="4F81BD" w:themeColor="accent1"/>
          <w:sz w:val="24"/>
          <w:szCs w:val="24"/>
          <w:lang w:val="tr-TR"/>
        </w:rPr>
        <w:t xml:space="preserve"> 4. HAFTA – 27-31 Mayıs 2025</w:t>
      </w:r>
    </w:p>
    <w:p w14:paraId="4CA22816" w14:textId="77777777" w:rsidR="00B72A50" w:rsidRPr="00B72A50" w:rsidRDefault="00B72A50" w:rsidP="00B72A50">
      <w:pPr>
        <w:pStyle w:val="ListeMaddemi"/>
        <w:numPr>
          <w:ilvl w:val="0"/>
          <w:numId w:val="0"/>
        </w:numPr>
        <w:ind w:left="360"/>
        <w:rPr>
          <w:rFonts w:ascii="Times New Roman" w:hAnsi="Times New Roman" w:cs="Times New Roman"/>
          <w:color w:val="4F81BD" w:themeColor="accent1"/>
          <w:sz w:val="24"/>
          <w:szCs w:val="24"/>
          <w:lang w:val="tr-TR"/>
        </w:rPr>
      </w:pPr>
      <w:r w:rsidRPr="00B72A50">
        <w:rPr>
          <w:rFonts w:ascii="Times New Roman" w:hAnsi="Times New Roman" w:cs="Times New Roman"/>
          <w:b/>
          <w:bCs/>
          <w:color w:val="4F81BD" w:themeColor="accent1"/>
          <w:sz w:val="24"/>
          <w:szCs w:val="24"/>
          <w:lang w:val="tr-TR"/>
        </w:rPr>
        <w:t>Kazanım:</w:t>
      </w:r>
      <w:r w:rsidRPr="00B72A50">
        <w:rPr>
          <w:rFonts w:ascii="Times New Roman" w:hAnsi="Times New Roman" w:cs="Times New Roman"/>
          <w:sz w:val="24"/>
          <w:szCs w:val="24"/>
          <w:lang w:val="tr-TR"/>
        </w:rPr>
        <w:t xml:space="preserve"> Zamanını, ihtiyaçları ve sorumlulukları çerçevesinde planlar.</w:t>
      </w:r>
      <w:r w:rsidRPr="00B72A50">
        <w:rPr>
          <w:rFonts w:ascii="Times New Roman" w:hAnsi="Times New Roman" w:cs="Times New Roman"/>
          <w:sz w:val="24"/>
          <w:szCs w:val="24"/>
          <w:lang w:val="tr-TR"/>
        </w:rPr>
        <w:br/>
      </w:r>
      <w:r w:rsidRPr="00B72A50">
        <w:rPr>
          <w:rFonts w:ascii="Times New Roman" w:hAnsi="Times New Roman" w:cs="Times New Roman"/>
          <w:b/>
          <w:bCs/>
          <w:color w:val="4F81BD" w:themeColor="accent1"/>
          <w:sz w:val="24"/>
          <w:szCs w:val="24"/>
          <w:lang w:val="tr-TR"/>
        </w:rPr>
        <w:t>Etkinlikler:</w:t>
      </w:r>
    </w:p>
    <w:p w14:paraId="03E8B8DA" w14:textId="77777777" w:rsidR="00B72A50" w:rsidRPr="00B72A50" w:rsidRDefault="00B72A50" w:rsidP="00B72A50">
      <w:pPr>
        <w:pStyle w:val="ListeMaddemi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B72A50">
        <w:rPr>
          <w:rFonts w:ascii="Times New Roman" w:hAnsi="Times New Roman" w:cs="Times New Roman"/>
          <w:sz w:val="24"/>
          <w:szCs w:val="24"/>
          <w:lang w:val="tr-TR"/>
        </w:rPr>
        <w:t>“Konuşan Nesne” ve “Konuşan Figür” etkinlikleri uygulandı.</w:t>
      </w:r>
    </w:p>
    <w:p w14:paraId="1208230B" w14:textId="77777777" w:rsidR="00B72A50" w:rsidRPr="00B72A50" w:rsidRDefault="00B72A50" w:rsidP="00B72A50">
      <w:pPr>
        <w:pStyle w:val="ListeMaddemi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B72A50">
        <w:rPr>
          <w:rFonts w:ascii="Times New Roman" w:hAnsi="Times New Roman" w:cs="Times New Roman"/>
          <w:sz w:val="24"/>
          <w:szCs w:val="24"/>
          <w:lang w:val="tr-TR"/>
        </w:rPr>
        <w:t>Öğrenciler sorumluluklarını canlandırmalarla ifade ettiler.</w:t>
      </w:r>
    </w:p>
    <w:p w14:paraId="5D35180A" w14:textId="77777777" w:rsidR="00B72A50" w:rsidRPr="00B72A50" w:rsidRDefault="00B72A50" w:rsidP="00B72A50">
      <w:pPr>
        <w:pStyle w:val="ListeMaddemi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B72A50">
        <w:rPr>
          <w:rFonts w:ascii="Times New Roman" w:hAnsi="Times New Roman" w:cs="Times New Roman"/>
          <w:sz w:val="24"/>
          <w:szCs w:val="24"/>
          <w:lang w:val="tr-TR"/>
        </w:rPr>
        <w:t>Etkinlik sonrasında öğrenciler kendi haftalık planlarını oluşturdu.</w:t>
      </w:r>
    </w:p>
    <w:p w14:paraId="50CFAA5A" w14:textId="77777777" w:rsidR="00B72A50" w:rsidRDefault="00B72A50" w:rsidP="00B72A50">
      <w:pPr>
        <w:pStyle w:val="ListeMaddemi"/>
        <w:numPr>
          <w:ilvl w:val="0"/>
          <w:numId w:val="0"/>
        </w:numPr>
        <w:ind w:left="360"/>
        <w:rPr>
          <w:rFonts w:ascii="Times New Roman" w:hAnsi="Times New Roman" w:cs="Times New Roman"/>
          <w:sz w:val="24"/>
          <w:szCs w:val="24"/>
        </w:rPr>
      </w:pPr>
    </w:p>
    <w:p w14:paraId="1BDC7250" w14:textId="77777777" w:rsidR="00B72A50" w:rsidRDefault="00B72A50" w:rsidP="00D02484">
      <w:pPr>
        <w:pStyle w:val="ListeMaddemi"/>
        <w:numPr>
          <w:ilvl w:val="0"/>
          <w:numId w:val="0"/>
        </w:numPr>
        <w:rPr>
          <w:rFonts w:ascii="Times New Roman" w:hAnsi="Times New Roman" w:cs="Times New Roman"/>
          <w:color w:val="1F497D" w:themeColor="text2"/>
          <w:sz w:val="24"/>
          <w:szCs w:val="24"/>
        </w:rPr>
      </w:pPr>
    </w:p>
    <w:p w14:paraId="0AF1CB88" w14:textId="77777777" w:rsidR="00D02484" w:rsidRDefault="00D02484" w:rsidP="00D02484">
      <w:pPr>
        <w:pStyle w:val="ListeMaddemi"/>
        <w:numPr>
          <w:ilvl w:val="0"/>
          <w:numId w:val="0"/>
        </w:numPr>
        <w:rPr>
          <w:rFonts w:ascii="Times New Roman" w:hAnsi="Times New Roman" w:cs="Times New Roman"/>
          <w:color w:val="1F497D" w:themeColor="text2"/>
          <w:sz w:val="24"/>
          <w:szCs w:val="24"/>
        </w:rPr>
      </w:pPr>
    </w:p>
    <w:p w14:paraId="6D166B77" w14:textId="77777777" w:rsidR="00D02484" w:rsidRDefault="00D02484" w:rsidP="00D02484">
      <w:pPr>
        <w:pStyle w:val="ListeMaddemi"/>
        <w:numPr>
          <w:ilvl w:val="0"/>
          <w:numId w:val="0"/>
        </w:numPr>
        <w:rPr>
          <w:rFonts w:ascii="Times New Roman" w:hAnsi="Times New Roman" w:cs="Times New Roman"/>
          <w:color w:val="1F497D" w:themeColor="text2"/>
          <w:sz w:val="24"/>
          <w:szCs w:val="24"/>
        </w:rPr>
      </w:pPr>
    </w:p>
    <w:p w14:paraId="0CD08E64" w14:textId="77777777" w:rsidR="00D02484" w:rsidRDefault="00D02484" w:rsidP="00D02484">
      <w:pPr>
        <w:pStyle w:val="ListeMaddemi"/>
        <w:numPr>
          <w:ilvl w:val="0"/>
          <w:numId w:val="0"/>
        </w:numPr>
        <w:rPr>
          <w:rFonts w:ascii="Times New Roman" w:hAnsi="Times New Roman" w:cs="Times New Roman"/>
          <w:color w:val="1F497D" w:themeColor="text2"/>
          <w:sz w:val="24"/>
          <w:szCs w:val="24"/>
        </w:rPr>
      </w:pPr>
    </w:p>
    <w:p w14:paraId="0C704E80" w14:textId="77777777" w:rsidR="00D02484" w:rsidRDefault="00D02484" w:rsidP="00D02484">
      <w:pPr>
        <w:pStyle w:val="ListeMaddemi"/>
        <w:numPr>
          <w:ilvl w:val="0"/>
          <w:numId w:val="0"/>
        </w:numPr>
        <w:rPr>
          <w:rFonts w:ascii="Times New Roman" w:hAnsi="Times New Roman" w:cs="Times New Roman"/>
          <w:color w:val="1F497D" w:themeColor="text2"/>
          <w:sz w:val="24"/>
          <w:szCs w:val="24"/>
        </w:rPr>
      </w:pPr>
    </w:p>
    <w:p w14:paraId="1212966F" w14:textId="77777777" w:rsidR="00D02484" w:rsidRPr="00D02484" w:rsidRDefault="00D02484" w:rsidP="00D02484">
      <w:pPr>
        <w:pStyle w:val="ListeMaddemi"/>
        <w:numPr>
          <w:ilvl w:val="0"/>
          <w:numId w:val="0"/>
        </w:numPr>
        <w:rPr>
          <w:rFonts w:ascii="Times New Roman" w:hAnsi="Times New Roman" w:cs="Times New Roman"/>
          <w:color w:val="1F497D" w:themeColor="text2"/>
          <w:sz w:val="24"/>
          <w:szCs w:val="24"/>
        </w:rPr>
      </w:pPr>
    </w:p>
    <w:p w14:paraId="75449C49" w14:textId="476A7DE1" w:rsidR="00D02484" w:rsidRPr="00D02484" w:rsidRDefault="00D02484" w:rsidP="00D02484">
      <w:pPr>
        <w:pStyle w:val="ListeMaddemi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u w:val="single"/>
          <w:lang w:val="tr-TR"/>
        </w:rPr>
      </w:pPr>
      <w:r w:rsidRPr="00D02484"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u w:val="single"/>
          <w:lang w:val="tr-TR"/>
        </w:rPr>
        <w:t>HAZİRAN AYI FAALİYET RAPORU</w:t>
      </w:r>
    </w:p>
    <w:p w14:paraId="1EF831C8" w14:textId="5B6BFC00" w:rsidR="00D02484" w:rsidRPr="00D02484" w:rsidRDefault="00D02484" w:rsidP="00D02484">
      <w:pPr>
        <w:pStyle w:val="ListeMaddemi"/>
        <w:numPr>
          <w:ilvl w:val="0"/>
          <w:numId w:val="0"/>
        </w:numPr>
        <w:ind w:left="360" w:hanging="360"/>
        <w:rPr>
          <w:rFonts w:ascii="Times New Roman" w:hAnsi="Times New Roman" w:cs="Times New Roman"/>
          <w:sz w:val="24"/>
          <w:szCs w:val="24"/>
          <w:lang w:val="tr-TR"/>
        </w:rPr>
      </w:pPr>
    </w:p>
    <w:p w14:paraId="329A9AA0" w14:textId="58AF6EFB" w:rsidR="00D02484" w:rsidRPr="00D02484" w:rsidRDefault="00D02484" w:rsidP="00D02484">
      <w:pPr>
        <w:pStyle w:val="ListeMaddemi"/>
        <w:numPr>
          <w:ilvl w:val="0"/>
          <w:numId w:val="0"/>
        </w:numPr>
        <w:ind w:left="360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D02484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1. HAFTA – 2-6 Haziran 2025</w:t>
      </w:r>
    </w:p>
    <w:p w14:paraId="702AC536" w14:textId="77777777" w:rsidR="00D02484" w:rsidRPr="00D02484" w:rsidRDefault="00D02484" w:rsidP="00D02484">
      <w:pPr>
        <w:pStyle w:val="ListeMaddemi"/>
        <w:numPr>
          <w:ilvl w:val="0"/>
          <w:numId w:val="0"/>
        </w:numPr>
        <w:ind w:left="360"/>
        <w:rPr>
          <w:rFonts w:ascii="Times New Roman" w:hAnsi="Times New Roman" w:cs="Times New Roman"/>
          <w:sz w:val="24"/>
          <w:szCs w:val="24"/>
          <w:lang w:val="tr-TR"/>
        </w:rPr>
      </w:pPr>
      <w:r w:rsidRPr="00D02484">
        <w:rPr>
          <w:rFonts w:ascii="Times New Roman" w:hAnsi="Times New Roman" w:cs="Times New Roman"/>
          <w:b/>
          <w:bCs/>
          <w:sz w:val="24"/>
          <w:szCs w:val="24"/>
          <w:lang w:val="tr-TR"/>
        </w:rPr>
        <w:t>Kazanım:</w:t>
      </w:r>
      <w:r w:rsidRPr="00D02484">
        <w:rPr>
          <w:rFonts w:ascii="Times New Roman" w:hAnsi="Times New Roman" w:cs="Times New Roman"/>
          <w:sz w:val="24"/>
          <w:szCs w:val="24"/>
          <w:lang w:val="tr-TR"/>
        </w:rPr>
        <w:t xml:space="preserve"> Her bireyin özel olduğunu fark eder.</w:t>
      </w:r>
      <w:r w:rsidRPr="00D02484">
        <w:rPr>
          <w:rFonts w:ascii="Times New Roman" w:hAnsi="Times New Roman" w:cs="Times New Roman"/>
          <w:sz w:val="24"/>
          <w:szCs w:val="24"/>
          <w:lang w:val="tr-TR"/>
        </w:rPr>
        <w:br/>
      </w:r>
      <w:r w:rsidRPr="00D02484">
        <w:rPr>
          <w:rFonts w:ascii="Times New Roman" w:hAnsi="Times New Roman" w:cs="Times New Roman"/>
          <w:b/>
          <w:bCs/>
          <w:sz w:val="24"/>
          <w:szCs w:val="24"/>
          <w:lang w:val="tr-TR"/>
        </w:rPr>
        <w:t>Etkinlikler:</w:t>
      </w:r>
    </w:p>
    <w:p w14:paraId="33DCA7B2" w14:textId="77777777" w:rsidR="00D02484" w:rsidRPr="00D02484" w:rsidRDefault="00D02484" w:rsidP="00D02484">
      <w:pPr>
        <w:pStyle w:val="ListeMaddemi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D02484">
        <w:rPr>
          <w:rFonts w:ascii="Times New Roman" w:hAnsi="Times New Roman" w:cs="Times New Roman"/>
          <w:sz w:val="24"/>
          <w:szCs w:val="24"/>
          <w:lang w:val="tr-TR"/>
        </w:rPr>
        <w:t>Öğrencilerle “Ben Kimim?” adlı özgün tanıtım etkinliği yapıldı.</w:t>
      </w:r>
    </w:p>
    <w:p w14:paraId="331A33E7" w14:textId="77777777" w:rsidR="00D02484" w:rsidRPr="00D02484" w:rsidRDefault="00D02484" w:rsidP="00D02484">
      <w:pPr>
        <w:pStyle w:val="ListeMaddemi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D02484">
        <w:rPr>
          <w:rFonts w:ascii="Times New Roman" w:hAnsi="Times New Roman" w:cs="Times New Roman"/>
          <w:sz w:val="24"/>
          <w:szCs w:val="24"/>
          <w:lang w:val="tr-TR"/>
        </w:rPr>
        <w:t>Her öğrencinin farklı güçlü yönleri vurgulandı.</w:t>
      </w:r>
    </w:p>
    <w:p w14:paraId="0F45EF66" w14:textId="77777777" w:rsidR="00D02484" w:rsidRPr="00D02484" w:rsidRDefault="00D02484" w:rsidP="00D02484">
      <w:pPr>
        <w:pStyle w:val="ListeMaddemi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D02484">
        <w:rPr>
          <w:rFonts w:ascii="Times New Roman" w:hAnsi="Times New Roman" w:cs="Times New Roman"/>
          <w:sz w:val="24"/>
          <w:szCs w:val="24"/>
          <w:lang w:val="tr-TR"/>
        </w:rPr>
        <w:t>“Dönem değerlendirme” kapsamında bireysel farklılıklar kutlandı.</w:t>
      </w:r>
    </w:p>
    <w:p w14:paraId="08FDE4AA" w14:textId="3A201EB5" w:rsidR="00D02484" w:rsidRPr="00D02484" w:rsidRDefault="00D02484" w:rsidP="00D02484">
      <w:pPr>
        <w:pStyle w:val="ListeMaddemi"/>
        <w:numPr>
          <w:ilvl w:val="0"/>
          <w:numId w:val="0"/>
        </w:numPr>
        <w:ind w:left="360"/>
        <w:rPr>
          <w:rFonts w:ascii="Times New Roman" w:hAnsi="Times New Roman" w:cs="Times New Roman"/>
          <w:sz w:val="24"/>
          <w:szCs w:val="24"/>
          <w:lang w:val="tr-TR"/>
        </w:rPr>
      </w:pPr>
    </w:p>
    <w:p w14:paraId="0F3A019D" w14:textId="7D46C97C" w:rsidR="00D02484" w:rsidRPr="00D02484" w:rsidRDefault="00D02484" w:rsidP="00D02484">
      <w:pPr>
        <w:pStyle w:val="ListeMaddemi"/>
        <w:numPr>
          <w:ilvl w:val="0"/>
          <w:numId w:val="0"/>
        </w:numPr>
        <w:ind w:left="360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D02484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2. HAFTA – 9-13 Haziran 2025</w:t>
      </w:r>
    </w:p>
    <w:p w14:paraId="3F5C8BD3" w14:textId="77777777" w:rsidR="00D02484" w:rsidRPr="00D02484" w:rsidRDefault="00D02484" w:rsidP="00D02484">
      <w:pPr>
        <w:pStyle w:val="ListeMaddemi"/>
        <w:numPr>
          <w:ilvl w:val="0"/>
          <w:numId w:val="0"/>
        </w:numPr>
        <w:ind w:left="360"/>
        <w:rPr>
          <w:rFonts w:ascii="Times New Roman" w:hAnsi="Times New Roman" w:cs="Times New Roman"/>
          <w:sz w:val="24"/>
          <w:szCs w:val="24"/>
          <w:lang w:val="tr-TR"/>
        </w:rPr>
      </w:pPr>
      <w:r w:rsidRPr="00D02484">
        <w:rPr>
          <w:rFonts w:ascii="Times New Roman" w:hAnsi="Times New Roman" w:cs="Times New Roman"/>
          <w:b/>
          <w:bCs/>
          <w:sz w:val="24"/>
          <w:szCs w:val="24"/>
          <w:lang w:val="tr-TR"/>
        </w:rPr>
        <w:t>Kazanım:</w:t>
      </w:r>
      <w:r w:rsidRPr="00D02484">
        <w:rPr>
          <w:rFonts w:ascii="Times New Roman" w:hAnsi="Times New Roman" w:cs="Times New Roman"/>
          <w:sz w:val="24"/>
          <w:szCs w:val="24"/>
          <w:lang w:val="tr-TR"/>
        </w:rPr>
        <w:t xml:space="preserve"> Grup çalışmalarında farklı roller üstlenir.</w:t>
      </w:r>
      <w:r w:rsidRPr="00D02484">
        <w:rPr>
          <w:rFonts w:ascii="Times New Roman" w:hAnsi="Times New Roman" w:cs="Times New Roman"/>
          <w:sz w:val="24"/>
          <w:szCs w:val="24"/>
          <w:lang w:val="tr-TR"/>
        </w:rPr>
        <w:br/>
      </w:r>
      <w:r w:rsidRPr="00D02484">
        <w:rPr>
          <w:rFonts w:ascii="Times New Roman" w:hAnsi="Times New Roman" w:cs="Times New Roman"/>
          <w:b/>
          <w:bCs/>
          <w:sz w:val="24"/>
          <w:szCs w:val="24"/>
          <w:lang w:val="tr-TR"/>
        </w:rPr>
        <w:t>Etkinlikler:</w:t>
      </w:r>
    </w:p>
    <w:p w14:paraId="5C6CE26F" w14:textId="77777777" w:rsidR="00D02484" w:rsidRPr="00D02484" w:rsidRDefault="00D02484" w:rsidP="00D02484">
      <w:pPr>
        <w:pStyle w:val="ListeMaddemi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D02484">
        <w:rPr>
          <w:rFonts w:ascii="Times New Roman" w:hAnsi="Times New Roman" w:cs="Times New Roman"/>
          <w:sz w:val="24"/>
          <w:szCs w:val="24"/>
          <w:lang w:val="tr-TR"/>
        </w:rPr>
        <w:t>Eğitsel oyunlarla grup çalışmaları yapıldı.</w:t>
      </w:r>
    </w:p>
    <w:p w14:paraId="5837B2C9" w14:textId="77777777" w:rsidR="00D02484" w:rsidRPr="00D02484" w:rsidRDefault="00D02484" w:rsidP="00D02484">
      <w:pPr>
        <w:pStyle w:val="ListeMaddemi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D02484">
        <w:rPr>
          <w:rFonts w:ascii="Times New Roman" w:hAnsi="Times New Roman" w:cs="Times New Roman"/>
          <w:sz w:val="24"/>
          <w:szCs w:val="24"/>
          <w:lang w:val="tr-TR"/>
        </w:rPr>
        <w:t>Öğrenciler gruplar halinde çeşitli roller üstlenerek görev paylaşımları yaptı.</w:t>
      </w:r>
    </w:p>
    <w:p w14:paraId="6BD2A986" w14:textId="77777777" w:rsidR="00D02484" w:rsidRPr="00D02484" w:rsidRDefault="00D02484" w:rsidP="00D02484">
      <w:pPr>
        <w:pStyle w:val="ListeMaddemi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D02484">
        <w:rPr>
          <w:rFonts w:ascii="Times New Roman" w:hAnsi="Times New Roman" w:cs="Times New Roman"/>
          <w:sz w:val="24"/>
          <w:szCs w:val="24"/>
          <w:lang w:val="tr-TR"/>
        </w:rPr>
        <w:t>Lider, sunucu, yazıcı gibi roller dönüşümlü şekilde uygulandı.</w:t>
      </w:r>
    </w:p>
    <w:p w14:paraId="0BBE7816" w14:textId="1FACA20B" w:rsidR="00D02484" w:rsidRPr="00D02484" w:rsidRDefault="00D02484" w:rsidP="00D02484">
      <w:pPr>
        <w:pStyle w:val="ListeMaddemi"/>
        <w:numPr>
          <w:ilvl w:val="0"/>
          <w:numId w:val="0"/>
        </w:numPr>
        <w:ind w:left="360"/>
        <w:rPr>
          <w:rFonts w:ascii="Times New Roman" w:hAnsi="Times New Roman" w:cs="Times New Roman"/>
          <w:sz w:val="24"/>
          <w:szCs w:val="24"/>
          <w:lang w:val="tr-TR"/>
        </w:rPr>
      </w:pPr>
    </w:p>
    <w:p w14:paraId="2511A7F4" w14:textId="4498CDA0" w:rsidR="00D02484" w:rsidRPr="00D02484" w:rsidRDefault="00D02484" w:rsidP="00D02484">
      <w:pPr>
        <w:pStyle w:val="ListeMaddemi"/>
        <w:numPr>
          <w:ilvl w:val="0"/>
          <w:numId w:val="0"/>
        </w:numPr>
        <w:ind w:left="360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D02484">
        <w:rPr>
          <w:rFonts w:ascii="Times New Roman" w:hAnsi="Times New Roman" w:cs="Times New Roman"/>
          <w:b/>
          <w:bCs/>
          <w:sz w:val="24"/>
          <w:szCs w:val="24"/>
          <w:lang w:val="tr-TR"/>
        </w:rPr>
        <w:t>3. HAFTA – 16-20 Haziran 2025</w:t>
      </w:r>
    </w:p>
    <w:p w14:paraId="31650BD1" w14:textId="77777777" w:rsidR="00D02484" w:rsidRPr="00D02484" w:rsidRDefault="00D02484" w:rsidP="00D02484">
      <w:pPr>
        <w:pStyle w:val="ListeMaddemi"/>
        <w:numPr>
          <w:ilvl w:val="0"/>
          <w:numId w:val="0"/>
        </w:numPr>
        <w:ind w:left="360"/>
        <w:rPr>
          <w:rFonts w:ascii="Times New Roman" w:hAnsi="Times New Roman" w:cs="Times New Roman"/>
          <w:sz w:val="24"/>
          <w:szCs w:val="24"/>
          <w:lang w:val="tr-TR"/>
        </w:rPr>
      </w:pPr>
      <w:r w:rsidRPr="00D02484">
        <w:rPr>
          <w:rFonts w:ascii="Times New Roman" w:hAnsi="Times New Roman" w:cs="Times New Roman"/>
          <w:b/>
          <w:bCs/>
          <w:sz w:val="24"/>
          <w:szCs w:val="24"/>
          <w:lang w:val="tr-TR"/>
        </w:rPr>
        <w:t>Kazanım:</w:t>
      </w:r>
      <w:r w:rsidRPr="00D02484">
        <w:rPr>
          <w:rFonts w:ascii="Times New Roman" w:hAnsi="Times New Roman" w:cs="Times New Roman"/>
          <w:sz w:val="24"/>
          <w:szCs w:val="24"/>
          <w:lang w:val="tr-TR"/>
        </w:rPr>
        <w:t xml:space="preserve"> Olağan dışı durumlarda nasıl hareket etmesi gerektiğini örneklerle açıklar.</w:t>
      </w:r>
      <w:r w:rsidRPr="00D02484">
        <w:rPr>
          <w:rFonts w:ascii="Times New Roman" w:hAnsi="Times New Roman" w:cs="Times New Roman"/>
          <w:sz w:val="24"/>
          <w:szCs w:val="24"/>
          <w:lang w:val="tr-TR"/>
        </w:rPr>
        <w:br/>
      </w:r>
      <w:r w:rsidRPr="00D02484">
        <w:rPr>
          <w:rFonts w:ascii="Times New Roman" w:hAnsi="Times New Roman" w:cs="Times New Roman"/>
          <w:b/>
          <w:bCs/>
          <w:sz w:val="24"/>
          <w:szCs w:val="24"/>
          <w:lang w:val="tr-TR"/>
        </w:rPr>
        <w:t>Etkinlikler:</w:t>
      </w:r>
    </w:p>
    <w:p w14:paraId="0C83120B" w14:textId="77777777" w:rsidR="00D02484" w:rsidRPr="00D02484" w:rsidRDefault="00D02484" w:rsidP="00D02484">
      <w:pPr>
        <w:pStyle w:val="ListeMaddemi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D02484">
        <w:rPr>
          <w:rFonts w:ascii="Times New Roman" w:hAnsi="Times New Roman" w:cs="Times New Roman"/>
          <w:sz w:val="24"/>
          <w:szCs w:val="24"/>
          <w:lang w:val="tr-TR"/>
        </w:rPr>
        <w:t>“Ne Yapardım?” adlı canlandırma oyunu ile acil durum senaryoları işlendi.</w:t>
      </w:r>
    </w:p>
    <w:p w14:paraId="1B57DD8E" w14:textId="77777777" w:rsidR="00D02484" w:rsidRPr="00D02484" w:rsidRDefault="00D02484" w:rsidP="00D02484">
      <w:pPr>
        <w:pStyle w:val="ListeMaddemi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D02484">
        <w:rPr>
          <w:rFonts w:ascii="Times New Roman" w:hAnsi="Times New Roman" w:cs="Times New Roman"/>
          <w:sz w:val="24"/>
          <w:szCs w:val="24"/>
          <w:lang w:val="tr-TR"/>
        </w:rPr>
        <w:t>Yangın, deprem ve kaybolma gibi konular drama ile uygulandı.</w:t>
      </w:r>
    </w:p>
    <w:p w14:paraId="14DB54D9" w14:textId="77777777" w:rsidR="00D02484" w:rsidRPr="00D02484" w:rsidRDefault="00D02484" w:rsidP="00D02484">
      <w:pPr>
        <w:pStyle w:val="ListeMaddemi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D02484">
        <w:rPr>
          <w:rFonts w:ascii="Times New Roman" w:hAnsi="Times New Roman" w:cs="Times New Roman"/>
          <w:sz w:val="24"/>
          <w:szCs w:val="24"/>
          <w:lang w:val="tr-TR"/>
        </w:rPr>
        <w:t>Öğrenciler örnekler vererek doğru davranış biçimlerini ifade ettiler.</w:t>
      </w:r>
    </w:p>
    <w:p w14:paraId="4E5BB091" w14:textId="77777777" w:rsidR="00B72A50" w:rsidRPr="00B72A50" w:rsidRDefault="00B72A50" w:rsidP="00B72A50">
      <w:pPr>
        <w:pStyle w:val="ListeMaddemi"/>
        <w:numPr>
          <w:ilvl w:val="0"/>
          <w:numId w:val="0"/>
        </w:numPr>
        <w:ind w:left="360"/>
        <w:rPr>
          <w:rFonts w:ascii="Times New Roman" w:hAnsi="Times New Roman" w:cs="Times New Roman"/>
          <w:sz w:val="24"/>
          <w:szCs w:val="24"/>
        </w:rPr>
      </w:pPr>
    </w:p>
    <w:sectPr w:rsidR="00B72A50" w:rsidRPr="00B72A50" w:rsidSect="00034616"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F5ED9" w14:textId="77777777" w:rsidR="00685686" w:rsidRDefault="00685686" w:rsidP="00D02484">
      <w:pPr>
        <w:spacing w:after="0" w:line="240" w:lineRule="auto"/>
      </w:pPr>
      <w:r>
        <w:separator/>
      </w:r>
    </w:p>
  </w:endnote>
  <w:endnote w:type="continuationSeparator" w:id="0">
    <w:p w14:paraId="5763DDE4" w14:textId="77777777" w:rsidR="00685686" w:rsidRDefault="00685686" w:rsidP="00D02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64DCB" w14:textId="6D8EFC10" w:rsidR="00D02484" w:rsidRPr="00D02484" w:rsidRDefault="00D02484" w:rsidP="00D02484">
    <w:pPr>
      <w:tabs>
        <w:tab w:val="left" w:pos="1500"/>
        <w:tab w:val="left" w:pos="5865"/>
        <w:tab w:val="left" w:pos="10065"/>
      </w:tabs>
      <w:spacing w:after="0"/>
      <w:rPr>
        <w:rFonts w:ascii="Times New Roman" w:hAnsi="Times New Roman" w:cs="Times New Roman"/>
        <w:color w:val="1F497D" w:themeColor="text2"/>
        <w:sz w:val="24"/>
        <w:szCs w:val="24"/>
      </w:rPr>
    </w:pPr>
    <w:r w:rsidRPr="00D02484">
      <w:rPr>
        <w:color w:val="000000" w:themeColor="text1"/>
        <w:sz w:val="32"/>
        <w:szCs w:val="32"/>
      </w:rPr>
      <w:t xml:space="preserve"> </w:t>
    </w:r>
    <w:r w:rsidRPr="00D02484">
      <w:rPr>
        <w:rFonts w:ascii="Times New Roman" w:hAnsi="Times New Roman" w:cs="Times New Roman"/>
        <w:color w:val="000000" w:themeColor="text1"/>
        <w:sz w:val="24"/>
        <w:szCs w:val="24"/>
      </w:rPr>
      <w:t>Esra DEMİRHAN EROĞLU</w:t>
    </w:r>
    <w:r w:rsidRPr="00D02484">
      <w:rPr>
        <w:rFonts w:ascii="Times New Roman" w:hAnsi="Times New Roman" w:cs="Times New Roman"/>
        <w:color w:val="000000" w:themeColor="text1"/>
        <w:sz w:val="24"/>
        <w:szCs w:val="24"/>
      </w:rPr>
      <w:t xml:space="preserve">            </w:t>
    </w:r>
    <w:r w:rsidRPr="00D02484">
      <w:rPr>
        <w:rFonts w:ascii="Times New Roman" w:hAnsi="Times New Roman" w:cs="Times New Roman"/>
        <w:color w:val="000000" w:themeColor="text1"/>
        <w:sz w:val="24"/>
        <w:szCs w:val="24"/>
      </w:rPr>
      <w:t xml:space="preserve">Berna YILMAZ                            </w:t>
    </w:r>
    <w:r w:rsidRPr="00D02484">
      <w:rPr>
        <w:rFonts w:ascii="Times New Roman" w:hAnsi="Times New Roman" w:cs="Times New Roman"/>
        <w:color w:val="000000" w:themeColor="text1"/>
        <w:sz w:val="24"/>
        <w:szCs w:val="24"/>
      </w:rPr>
      <w:t>Doğan CEYLAN</w:t>
    </w:r>
    <w:r w:rsidRPr="00D02484">
      <w:rPr>
        <w:rFonts w:ascii="Times New Roman" w:hAnsi="Times New Roman" w:cs="Times New Roman"/>
        <w:color w:val="000000" w:themeColor="text1"/>
        <w:sz w:val="24"/>
        <w:szCs w:val="24"/>
      </w:rPr>
      <w:t xml:space="preserve">                      3/A SINIF ÖĞRETME</w:t>
    </w:r>
    <w:r w:rsidRPr="00D02484">
      <w:rPr>
        <w:rFonts w:ascii="Times New Roman" w:hAnsi="Times New Roman" w:cs="Times New Roman"/>
        <w:color w:val="000000" w:themeColor="text1"/>
        <w:sz w:val="24"/>
        <w:szCs w:val="24"/>
      </w:rPr>
      <w:t>TMENİ</w:t>
    </w:r>
    <w:r w:rsidRPr="00D02484">
      <w:rPr>
        <w:rFonts w:ascii="Times New Roman" w:hAnsi="Times New Roman" w:cs="Times New Roman"/>
        <w:color w:val="000000" w:themeColor="text1"/>
        <w:sz w:val="24"/>
        <w:szCs w:val="24"/>
      </w:rPr>
      <w:t xml:space="preserve">   </w:t>
    </w:r>
    <w:r w:rsidRPr="00D02484">
      <w:rPr>
        <w:rFonts w:ascii="Times New Roman" w:hAnsi="Times New Roman" w:cs="Times New Roman"/>
        <w:color w:val="000000" w:themeColor="text1"/>
        <w:sz w:val="24"/>
        <w:szCs w:val="24"/>
      </w:rPr>
      <w:t xml:space="preserve">   </w:t>
    </w:r>
    <w:r w:rsidRPr="00D02484">
      <w:rPr>
        <w:rFonts w:ascii="Times New Roman" w:hAnsi="Times New Roman" w:cs="Times New Roman"/>
        <w:color w:val="000000" w:themeColor="text1"/>
        <w:sz w:val="24"/>
        <w:szCs w:val="24"/>
      </w:rPr>
      <w:t>PSİKOLOJİK DANIŞMAN</w:t>
    </w:r>
    <w:r w:rsidRPr="00D02484">
      <w:rPr>
        <w:rFonts w:ascii="Times New Roman" w:hAnsi="Times New Roman" w:cs="Times New Roman"/>
        <w:color w:val="000000" w:themeColor="text1"/>
        <w:sz w:val="24"/>
        <w:szCs w:val="24"/>
      </w:rPr>
      <w:t xml:space="preserve">            OKUL MÜDÜRÜ</w:t>
    </w:r>
    <w:r w:rsidRPr="00D02484">
      <w:rPr>
        <w:rFonts w:ascii="Times New Roman" w:hAnsi="Times New Roman" w:cs="Times New Roman"/>
        <w:color w:val="000000" w:themeColor="text1"/>
        <w:sz w:val="24"/>
        <w:szCs w:val="24"/>
      </w:rPr>
      <w:tab/>
    </w:r>
    <w:r w:rsidRPr="00D02484">
      <w:rPr>
        <w:rFonts w:ascii="Times New Roman" w:hAnsi="Times New Roman" w:cs="Times New Roman"/>
        <w:color w:val="1F497D" w:themeColor="text2"/>
        <w:sz w:val="24"/>
        <w:szCs w:val="24"/>
      </w:rPr>
      <w:t xml:space="preserve">                     OKUL MÜDÜRÜ</w:t>
    </w:r>
  </w:p>
  <w:p w14:paraId="1458AF67" w14:textId="77777777" w:rsidR="00D02484" w:rsidRPr="00D02484" w:rsidRDefault="00D02484">
    <w:pPr>
      <w:pStyle w:val="AltBilgi"/>
      <w:rPr>
        <w:color w:val="1F497D" w:themeColor="text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9363C" w14:textId="77777777" w:rsidR="00685686" w:rsidRDefault="00685686" w:rsidP="00D02484">
      <w:pPr>
        <w:spacing w:after="0" w:line="240" w:lineRule="auto"/>
      </w:pPr>
      <w:r>
        <w:separator/>
      </w:r>
    </w:p>
  </w:footnote>
  <w:footnote w:type="continuationSeparator" w:id="0">
    <w:p w14:paraId="5E36A7EB" w14:textId="77777777" w:rsidR="00685686" w:rsidRDefault="00685686" w:rsidP="00D024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8D573C7"/>
    <w:multiLevelType w:val="multilevel"/>
    <w:tmpl w:val="C024C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0A47F7"/>
    <w:multiLevelType w:val="multilevel"/>
    <w:tmpl w:val="3AF89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970B71"/>
    <w:multiLevelType w:val="multilevel"/>
    <w:tmpl w:val="21FAC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5D1DA9"/>
    <w:multiLevelType w:val="multilevel"/>
    <w:tmpl w:val="290C1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8325C0"/>
    <w:multiLevelType w:val="multilevel"/>
    <w:tmpl w:val="CD001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4A6625A"/>
    <w:multiLevelType w:val="multilevel"/>
    <w:tmpl w:val="B3A2E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AF429DB"/>
    <w:multiLevelType w:val="multilevel"/>
    <w:tmpl w:val="D88C0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01321662">
    <w:abstractNumId w:val="8"/>
  </w:num>
  <w:num w:numId="2" w16cid:durableId="848982089">
    <w:abstractNumId w:val="6"/>
  </w:num>
  <w:num w:numId="3" w16cid:durableId="564149914">
    <w:abstractNumId w:val="5"/>
  </w:num>
  <w:num w:numId="4" w16cid:durableId="211886606">
    <w:abstractNumId w:val="4"/>
  </w:num>
  <w:num w:numId="5" w16cid:durableId="949553761">
    <w:abstractNumId w:val="7"/>
  </w:num>
  <w:num w:numId="6" w16cid:durableId="97875911">
    <w:abstractNumId w:val="3"/>
  </w:num>
  <w:num w:numId="7" w16cid:durableId="861674229">
    <w:abstractNumId w:val="2"/>
  </w:num>
  <w:num w:numId="8" w16cid:durableId="2134519456">
    <w:abstractNumId w:val="1"/>
  </w:num>
  <w:num w:numId="9" w16cid:durableId="305166651">
    <w:abstractNumId w:val="0"/>
  </w:num>
  <w:num w:numId="10" w16cid:durableId="1389451561">
    <w:abstractNumId w:val="12"/>
  </w:num>
  <w:num w:numId="11" w16cid:durableId="699287022">
    <w:abstractNumId w:val="13"/>
  </w:num>
  <w:num w:numId="12" w16cid:durableId="294288925">
    <w:abstractNumId w:val="14"/>
  </w:num>
  <w:num w:numId="13" w16cid:durableId="1885557208">
    <w:abstractNumId w:val="15"/>
  </w:num>
  <w:num w:numId="14" w16cid:durableId="1022391867">
    <w:abstractNumId w:val="10"/>
  </w:num>
  <w:num w:numId="15" w16cid:durableId="416051125">
    <w:abstractNumId w:val="9"/>
  </w:num>
  <w:num w:numId="16" w16cid:durableId="37777687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685686"/>
    <w:rsid w:val="008334EA"/>
    <w:rsid w:val="00AA1D8D"/>
    <w:rsid w:val="00B47730"/>
    <w:rsid w:val="00B72A50"/>
    <w:rsid w:val="00BC4275"/>
    <w:rsid w:val="00CB0664"/>
    <w:rsid w:val="00D0248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ABC227"/>
  <w14:defaultImageDpi w14:val="300"/>
  <w15:docId w15:val="{FA0AACF5-446F-403C-AA0C-9146973D8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0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927</Words>
  <Characters>5286</Characters>
  <Application>Microsoft Office Word</Application>
  <DocSecurity>0</DocSecurity>
  <Lines>44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6201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Gürkan Eroğlu</cp:lastModifiedBy>
  <cp:revision>2</cp:revision>
  <cp:lastPrinted>2025-06-09T13:36:00Z</cp:lastPrinted>
  <dcterms:created xsi:type="dcterms:W3CDTF">2025-06-09T13:38:00Z</dcterms:created>
  <dcterms:modified xsi:type="dcterms:W3CDTF">2025-06-09T13:38:00Z</dcterms:modified>
  <cp:category/>
</cp:coreProperties>
</file>